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9CC94" w14:textId="13D7386B" w:rsidR="00AF1D2C" w:rsidRDefault="00000000">
      <w:pPr>
        <w:pStyle w:val="Title"/>
        <w:jc w:val="center"/>
      </w:pPr>
      <w:r>
        <w:t>Zoo Simulation Database - Data Dictionary</w:t>
      </w:r>
    </w:p>
    <w:p w14:paraId="43514B45" w14:textId="77777777" w:rsidR="00AF1D2C" w:rsidRDefault="00000000">
      <w:pPr>
        <w:pStyle w:val="Heading1"/>
      </w:pPr>
      <w:r>
        <w:t>Animals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68"/>
        <w:gridCol w:w="876"/>
        <w:gridCol w:w="1147"/>
        <w:gridCol w:w="1705"/>
        <w:gridCol w:w="2089"/>
        <w:gridCol w:w="1435"/>
      </w:tblGrid>
      <w:tr w:rsidR="00AF1D2C" w14:paraId="475653EC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0C15F6C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35768568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1EE8B216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6004BE85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310DEDED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7E6D6F5E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151B27F0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5DE586E" w14:textId="77777777" w:rsidR="00AF1D2C" w:rsidRDefault="00000000">
            <w:r>
              <w:t>AnimalID</w:t>
            </w:r>
          </w:p>
        </w:tc>
        <w:tc>
          <w:tcPr>
            <w:tcW w:w="1440" w:type="dxa"/>
          </w:tcPr>
          <w:p w14:paraId="4DF349A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095E6A43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061F3BD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7747AD73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13D608C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animal</w:t>
            </w:r>
          </w:p>
        </w:tc>
      </w:tr>
      <w:tr w:rsidR="00AF1D2C" w14:paraId="367E6D3C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DD7E8C5" w14:textId="77777777" w:rsidR="00AF1D2C" w:rsidRDefault="00000000">
            <w:r>
              <w:t>Name</w:t>
            </w:r>
          </w:p>
        </w:tc>
        <w:tc>
          <w:tcPr>
            <w:tcW w:w="1440" w:type="dxa"/>
          </w:tcPr>
          <w:p w14:paraId="6F09AB73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1034B7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6731BA0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VARCHAR(100)</w:t>
            </w:r>
          </w:p>
        </w:tc>
        <w:tc>
          <w:tcPr>
            <w:tcW w:w="1440" w:type="dxa"/>
          </w:tcPr>
          <w:p w14:paraId="18F7AB95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07E408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Name of the animal</w:t>
            </w:r>
          </w:p>
        </w:tc>
      </w:tr>
      <w:tr w:rsidR="00AF1D2C" w14:paraId="3C6569F4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B3169BE" w14:textId="77777777" w:rsidR="00AF1D2C" w:rsidRDefault="00000000">
            <w:r>
              <w:t>Species</w:t>
            </w:r>
          </w:p>
        </w:tc>
        <w:tc>
          <w:tcPr>
            <w:tcW w:w="1440" w:type="dxa"/>
          </w:tcPr>
          <w:p w14:paraId="21B27AC9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71D45E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190FF42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VARCHAR(100)</w:t>
            </w:r>
          </w:p>
        </w:tc>
        <w:tc>
          <w:tcPr>
            <w:tcW w:w="1440" w:type="dxa"/>
          </w:tcPr>
          <w:p w14:paraId="141572D4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5E2E484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Species of the animal (e.g., Lion, Penguin, Elephant)</w:t>
            </w:r>
          </w:p>
        </w:tc>
      </w:tr>
      <w:tr w:rsidR="00AF1D2C" w14:paraId="3908629D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99E92DB" w14:textId="77777777" w:rsidR="00AF1D2C" w:rsidRDefault="00000000">
            <w:r>
              <w:t>DateOfBirth</w:t>
            </w:r>
          </w:p>
        </w:tc>
        <w:tc>
          <w:tcPr>
            <w:tcW w:w="1440" w:type="dxa"/>
          </w:tcPr>
          <w:p w14:paraId="73748D88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966A08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51293A4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440" w:type="dxa"/>
          </w:tcPr>
          <w:p w14:paraId="35AD8A77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DA5B472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 the animal was born</w:t>
            </w:r>
          </w:p>
        </w:tc>
      </w:tr>
      <w:tr w:rsidR="00AF1D2C" w14:paraId="41A9DA2D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1BBFBC7" w14:textId="77777777" w:rsidR="00AF1D2C" w:rsidRDefault="00000000">
            <w:r>
              <w:t>Gender</w:t>
            </w:r>
          </w:p>
        </w:tc>
        <w:tc>
          <w:tcPr>
            <w:tcW w:w="1440" w:type="dxa"/>
          </w:tcPr>
          <w:p w14:paraId="73B6B37E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310DD7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790BE47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VARCHAR(10)</w:t>
            </w:r>
          </w:p>
        </w:tc>
        <w:tc>
          <w:tcPr>
            <w:tcW w:w="1440" w:type="dxa"/>
          </w:tcPr>
          <w:p w14:paraId="584937DF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BF14327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Gender of the animal (Male, Female, Unknown)</w:t>
            </w:r>
          </w:p>
        </w:tc>
      </w:tr>
      <w:tr w:rsidR="00AF1D2C" w14:paraId="38F815B9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C23D43B" w14:textId="77777777" w:rsidR="00AF1D2C" w:rsidRDefault="00000000">
            <w:r>
              <w:t>HabitatID</w:t>
            </w:r>
          </w:p>
        </w:tc>
        <w:tc>
          <w:tcPr>
            <w:tcW w:w="1440" w:type="dxa"/>
          </w:tcPr>
          <w:p w14:paraId="759193C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6CDF29E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4857A9C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66194B4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REFERENCES Habitats(HabitatID)</w:t>
            </w:r>
          </w:p>
        </w:tc>
        <w:tc>
          <w:tcPr>
            <w:tcW w:w="1440" w:type="dxa"/>
          </w:tcPr>
          <w:p w14:paraId="7369B2AA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Foreign key - Links to the habitat where the animal lives</w:t>
            </w:r>
          </w:p>
        </w:tc>
      </w:tr>
      <w:tr w:rsidR="00AF1D2C" w14:paraId="1C634722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0663EB0" w14:textId="77777777" w:rsidR="00AF1D2C" w:rsidRDefault="00000000">
            <w:r>
              <w:t>DateArrived</w:t>
            </w:r>
          </w:p>
        </w:tc>
        <w:tc>
          <w:tcPr>
            <w:tcW w:w="1440" w:type="dxa"/>
          </w:tcPr>
          <w:p w14:paraId="0D7FAFAC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68302C4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1B0E1CA1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440" w:type="dxa"/>
          </w:tcPr>
          <w:p w14:paraId="076D170C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F19D091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 the animal arrived at the zoo</w:t>
            </w:r>
          </w:p>
        </w:tc>
      </w:tr>
      <w:tr w:rsidR="00AF1D2C" w14:paraId="1DB5BADD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7ACB1F4" w14:textId="77777777" w:rsidR="00AF1D2C" w:rsidRDefault="00000000">
            <w:r>
              <w:t>Status</w:t>
            </w:r>
          </w:p>
        </w:tc>
        <w:tc>
          <w:tcPr>
            <w:tcW w:w="1440" w:type="dxa"/>
          </w:tcPr>
          <w:p w14:paraId="2733A5E0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36F39C0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D073724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VARCHAR(20)</w:t>
            </w:r>
          </w:p>
        </w:tc>
        <w:tc>
          <w:tcPr>
            <w:tcW w:w="1440" w:type="dxa"/>
          </w:tcPr>
          <w:p w14:paraId="78DB495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DEFAULT 'Active'</w:t>
            </w:r>
          </w:p>
        </w:tc>
        <w:tc>
          <w:tcPr>
            <w:tcW w:w="1440" w:type="dxa"/>
          </w:tcPr>
          <w:p w14:paraId="0F99E36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Current status (Active, Deceased, Transferred)</w:t>
            </w:r>
          </w:p>
        </w:tc>
      </w:tr>
    </w:tbl>
    <w:p w14:paraId="5FCE7EF5" w14:textId="77777777" w:rsidR="00AF1D2C" w:rsidRDefault="00AF1D2C"/>
    <w:p w14:paraId="0FE97292" w14:textId="77777777" w:rsidR="00AF1D2C" w:rsidRDefault="00000000">
      <w:pPr>
        <w:pStyle w:val="Heading1"/>
      </w:pPr>
      <w:r>
        <w:lastRenderedPageBreak/>
        <w:t>Habitats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823"/>
        <w:gridCol w:w="607"/>
        <w:gridCol w:w="1008"/>
        <w:gridCol w:w="1705"/>
        <w:gridCol w:w="2046"/>
        <w:gridCol w:w="1431"/>
      </w:tblGrid>
      <w:tr w:rsidR="00AF1D2C" w14:paraId="31218328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9DCFE4B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7E144002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69E898D7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1B3C63B9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76CA6E18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4EEE9045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037B4749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DB15212" w14:textId="77777777" w:rsidR="00AF1D2C" w:rsidRDefault="00000000">
            <w:r>
              <w:t>HabitatID</w:t>
            </w:r>
          </w:p>
        </w:tc>
        <w:tc>
          <w:tcPr>
            <w:tcW w:w="1440" w:type="dxa"/>
          </w:tcPr>
          <w:p w14:paraId="46A673C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7AB3664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4F68010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63FCED0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791DB37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habitat</w:t>
            </w:r>
          </w:p>
        </w:tc>
      </w:tr>
      <w:tr w:rsidR="00AF1D2C" w14:paraId="23F09704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B6A67A7" w14:textId="77777777" w:rsidR="00AF1D2C" w:rsidRDefault="00000000">
            <w:r>
              <w:t>HabitatName</w:t>
            </w:r>
          </w:p>
        </w:tc>
        <w:tc>
          <w:tcPr>
            <w:tcW w:w="1440" w:type="dxa"/>
          </w:tcPr>
          <w:p w14:paraId="2C174AFC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4A46CCF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02EEEAB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VARCHAR(100)</w:t>
            </w:r>
          </w:p>
        </w:tc>
        <w:tc>
          <w:tcPr>
            <w:tcW w:w="1440" w:type="dxa"/>
          </w:tcPr>
          <w:p w14:paraId="22AF13B9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1945E40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Name of the habitat (e.g., Savanna Plains, Arctic Zone)</w:t>
            </w:r>
          </w:p>
        </w:tc>
      </w:tr>
      <w:tr w:rsidR="00AF1D2C" w14:paraId="7E094E92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FDE3F28" w14:textId="77777777" w:rsidR="00AF1D2C" w:rsidRDefault="00000000">
            <w:r>
              <w:t>HabitatType</w:t>
            </w:r>
          </w:p>
        </w:tc>
        <w:tc>
          <w:tcPr>
            <w:tcW w:w="1440" w:type="dxa"/>
          </w:tcPr>
          <w:p w14:paraId="6C29BF0A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892D6D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449122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VARCHAR(50)</w:t>
            </w:r>
          </w:p>
        </w:tc>
        <w:tc>
          <w:tcPr>
            <w:tcW w:w="1440" w:type="dxa"/>
          </w:tcPr>
          <w:p w14:paraId="124B5644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F39233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Type of habitat (savanna, aquatic, arctic, tropical, etc.)</w:t>
            </w:r>
          </w:p>
        </w:tc>
      </w:tr>
      <w:tr w:rsidR="00AF1D2C" w14:paraId="158F5153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6182376" w14:textId="77777777" w:rsidR="00AF1D2C" w:rsidRDefault="00000000">
            <w:r>
              <w:t>Capacity</w:t>
            </w:r>
          </w:p>
        </w:tc>
        <w:tc>
          <w:tcPr>
            <w:tcW w:w="1440" w:type="dxa"/>
          </w:tcPr>
          <w:p w14:paraId="2715396A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4485F4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177C742D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1C81912E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1AB595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Maximum number of animals the habitat can hold</w:t>
            </w:r>
          </w:p>
        </w:tc>
      </w:tr>
      <w:tr w:rsidR="00AF1D2C" w14:paraId="246F3F3B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62F9427" w14:textId="77777777" w:rsidR="00AF1D2C" w:rsidRDefault="00000000">
            <w:r>
              <w:t>MaintenanceCost</w:t>
            </w:r>
          </w:p>
        </w:tc>
        <w:tc>
          <w:tcPr>
            <w:tcW w:w="1440" w:type="dxa"/>
          </w:tcPr>
          <w:p w14:paraId="5A535C15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B00692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69CE904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DECIMAL(10,2)</w:t>
            </w:r>
          </w:p>
        </w:tc>
        <w:tc>
          <w:tcPr>
            <w:tcW w:w="1440" w:type="dxa"/>
          </w:tcPr>
          <w:p w14:paraId="3481B37C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ECF5EA8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Monthly maintenance cost for the habitat in dollars</w:t>
            </w:r>
          </w:p>
        </w:tc>
      </w:tr>
    </w:tbl>
    <w:p w14:paraId="5AD978FF" w14:textId="77777777" w:rsidR="00AF1D2C" w:rsidRDefault="00AF1D2C"/>
    <w:p w14:paraId="6403C22D" w14:textId="77777777" w:rsidR="00AF1D2C" w:rsidRDefault="00000000">
      <w:pPr>
        <w:pStyle w:val="Heading1"/>
      </w:pPr>
      <w:r>
        <w:t>AnimalHealth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662"/>
        <w:gridCol w:w="732"/>
        <w:gridCol w:w="1072"/>
        <w:gridCol w:w="1697"/>
        <w:gridCol w:w="2046"/>
        <w:gridCol w:w="1411"/>
      </w:tblGrid>
      <w:tr w:rsidR="00AF1D2C" w14:paraId="083B560B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F3D15A1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6573C729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25AC4B89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5DDA7FDD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22682ADC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11411124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57BC4F23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7608DCE" w14:textId="77777777" w:rsidR="00AF1D2C" w:rsidRDefault="00000000">
            <w:r>
              <w:t>HealthRecordID</w:t>
            </w:r>
          </w:p>
        </w:tc>
        <w:tc>
          <w:tcPr>
            <w:tcW w:w="1440" w:type="dxa"/>
          </w:tcPr>
          <w:p w14:paraId="7E2CFF4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1F4B73F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2CAD4EC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0FB520E3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32BB5518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health record</w:t>
            </w:r>
          </w:p>
        </w:tc>
      </w:tr>
      <w:tr w:rsidR="00AF1D2C" w14:paraId="0AE3B782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E34CE40" w14:textId="77777777" w:rsidR="00AF1D2C" w:rsidRDefault="00000000">
            <w:r>
              <w:t>AnimalID</w:t>
            </w:r>
          </w:p>
        </w:tc>
        <w:tc>
          <w:tcPr>
            <w:tcW w:w="1440" w:type="dxa"/>
          </w:tcPr>
          <w:p w14:paraId="7AD9539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7E691994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21072C7E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2B429CA4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REFERENCES Animals(AnimalID)</w:t>
            </w:r>
          </w:p>
        </w:tc>
        <w:tc>
          <w:tcPr>
            <w:tcW w:w="1440" w:type="dxa"/>
          </w:tcPr>
          <w:p w14:paraId="35800244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Foreign key - Links to the animal this health record belongs to</w:t>
            </w:r>
          </w:p>
        </w:tc>
      </w:tr>
      <w:tr w:rsidR="00AF1D2C" w14:paraId="12B74999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D03B0AB" w14:textId="77777777" w:rsidR="00AF1D2C" w:rsidRDefault="00000000">
            <w:r>
              <w:t>Timestamp</w:t>
            </w:r>
          </w:p>
        </w:tc>
        <w:tc>
          <w:tcPr>
            <w:tcW w:w="1440" w:type="dxa"/>
          </w:tcPr>
          <w:p w14:paraId="719D8408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2DF270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05E94F2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1440" w:type="dxa"/>
          </w:tcPr>
          <w:p w14:paraId="628D43B5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06B62B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Date and time when </w:t>
            </w:r>
            <w:r>
              <w:lastRenderedPageBreak/>
              <w:t>health was recorded</w:t>
            </w:r>
          </w:p>
        </w:tc>
      </w:tr>
      <w:tr w:rsidR="00AF1D2C" w14:paraId="1231EF19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C8F25C3" w14:textId="77777777" w:rsidR="00AF1D2C" w:rsidRDefault="00000000">
            <w:r>
              <w:lastRenderedPageBreak/>
              <w:t>HealthScore</w:t>
            </w:r>
          </w:p>
        </w:tc>
        <w:tc>
          <w:tcPr>
            <w:tcW w:w="1440" w:type="dxa"/>
          </w:tcPr>
          <w:p w14:paraId="3AA85FA4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869DA1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3FE0711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205F0C7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CHECK (HealthScore &gt;= 0 AND HealthScore &lt;= 100)</w:t>
            </w:r>
          </w:p>
        </w:tc>
        <w:tc>
          <w:tcPr>
            <w:tcW w:w="1440" w:type="dxa"/>
          </w:tcPr>
          <w:p w14:paraId="796E2943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Overall health score from 0-100</w:t>
            </w:r>
          </w:p>
        </w:tc>
      </w:tr>
      <w:tr w:rsidR="00AF1D2C" w14:paraId="059DE3BA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0AE3A05" w14:textId="77777777" w:rsidR="00AF1D2C" w:rsidRDefault="00000000">
            <w:r>
              <w:t>Weight</w:t>
            </w:r>
          </w:p>
        </w:tc>
        <w:tc>
          <w:tcPr>
            <w:tcW w:w="1440" w:type="dxa"/>
          </w:tcPr>
          <w:p w14:paraId="56F4A489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25909F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2CE1102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DECIMAL(10,2)</w:t>
            </w:r>
          </w:p>
        </w:tc>
        <w:tc>
          <w:tcPr>
            <w:tcW w:w="1440" w:type="dxa"/>
          </w:tcPr>
          <w:p w14:paraId="5136129F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27535C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Weight of the animal in pounds</w:t>
            </w:r>
          </w:p>
        </w:tc>
      </w:tr>
      <w:tr w:rsidR="00AF1D2C" w14:paraId="0F10D4C9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535F96A" w14:textId="77777777" w:rsidR="00AF1D2C" w:rsidRDefault="00000000">
            <w:r>
              <w:t>HungerLevel</w:t>
            </w:r>
          </w:p>
        </w:tc>
        <w:tc>
          <w:tcPr>
            <w:tcW w:w="1440" w:type="dxa"/>
          </w:tcPr>
          <w:p w14:paraId="52AE1CBE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C917891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73CB40D1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578292BA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CHECK (HungerLevel &gt;= 0 AND HungerLevel &lt;= 100)</w:t>
            </w:r>
          </w:p>
        </w:tc>
        <w:tc>
          <w:tcPr>
            <w:tcW w:w="1440" w:type="dxa"/>
          </w:tcPr>
          <w:p w14:paraId="4743CCB3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Hunger level from 0-100 (0 = starving, 100 = full)</w:t>
            </w:r>
          </w:p>
        </w:tc>
      </w:tr>
      <w:tr w:rsidR="00AF1D2C" w14:paraId="60099063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3BFC9C3" w14:textId="77777777" w:rsidR="00AF1D2C" w:rsidRDefault="00000000">
            <w:r>
              <w:t>HappinessLevel</w:t>
            </w:r>
          </w:p>
        </w:tc>
        <w:tc>
          <w:tcPr>
            <w:tcW w:w="1440" w:type="dxa"/>
          </w:tcPr>
          <w:p w14:paraId="3FABEDCB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1CE682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267F619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7FD080A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CHECK (HappinessLevel &gt;= 0 AND HappinessLevel &lt;= 100)</w:t>
            </w:r>
          </w:p>
        </w:tc>
        <w:tc>
          <w:tcPr>
            <w:tcW w:w="1440" w:type="dxa"/>
          </w:tcPr>
          <w:p w14:paraId="7CE45E7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Happiness level from 0-100</w:t>
            </w:r>
          </w:p>
        </w:tc>
      </w:tr>
      <w:tr w:rsidR="00AF1D2C" w14:paraId="62DFF9FF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9F521F8" w14:textId="77777777" w:rsidR="00AF1D2C" w:rsidRDefault="00000000">
            <w:r>
              <w:t>ActivityLevel</w:t>
            </w:r>
          </w:p>
        </w:tc>
        <w:tc>
          <w:tcPr>
            <w:tcW w:w="1440" w:type="dxa"/>
          </w:tcPr>
          <w:p w14:paraId="7C251888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62B19C2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2E88072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33878803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CHECK (ActivityLevel &gt;= 0 AND ActivityLevel &lt;= 100)</w:t>
            </w:r>
          </w:p>
        </w:tc>
        <w:tc>
          <w:tcPr>
            <w:tcW w:w="1440" w:type="dxa"/>
          </w:tcPr>
          <w:p w14:paraId="7179A5F1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Activity level from 0-100</w:t>
            </w:r>
          </w:p>
        </w:tc>
      </w:tr>
      <w:tr w:rsidR="00AF1D2C" w14:paraId="229256D9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58697C2" w14:textId="77777777" w:rsidR="00AF1D2C" w:rsidRDefault="00000000">
            <w:r>
              <w:t>Temperature</w:t>
            </w:r>
          </w:p>
        </w:tc>
        <w:tc>
          <w:tcPr>
            <w:tcW w:w="1440" w:type="dxa"/>
          </w:tcPr>
          <w:p w14:paraId="5778CB6F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02158F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2A5F987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DECIMAL(5,2)</w:t>
            </w:r>
          </w:p>
        </w:tc>
        <w:tc>
          <w:tcPr>
            <w:tcW w:w="1440" w:type="dxa"/>
          </w:tcPr>
          <w:p w14:paraId="3068A356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94EE41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Body temperature in Fahrenheit</w:t>
            </w:r>
          </w:p>
        </w:tc>
      </w:tr>
      <w:tr w:rsidR="00AF1D2C" w14:paraId="37A5CAB2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31A97A6" w14:textId="77777777" w:rsidR="00AF1D2C" w:rsidRDefault="00000000">
            <w:r>
              <w:t>Notes</w:t>
            </w:r>
          </w:p>
        </w:tc>
        <w:tc>
          <w:tcPr>
            <w:tcW w:w="1440" w:type="dxa"/>
          </w:tcPr>
          <w:p w14:paraId="0E38ACD3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F4AD53F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64E3AD5F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TEXT</w:t>
            </w:r>
          </w:p>
        </w:tc>
        <w:tc>
          <w:tcPr>
            <w:tcW w:w="1440" w:type="dxa"/>
          </w:tcPr>
          <w:p w14:paraId="0D7F0D67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E31CD82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Additional notes about the animal's health</w:t>
            </w:r>
          </w:p>
        </w:tc>
      </w:tr>
    </w:tbl>
    <w:p w14:paraId="6E5DD9AA" w14:textId="77777777" w:rsidR="00AF1D2C" w:rsidRDefault="00AF1D2C"/>
    <w:p w14:paraId="21744825" w14:textId="77777777" w:rsidR="00AF1D2C" w:rsidRDefault="00000000">
      <w:pPr>
        <w:pStyle w:val="Heading1"/>
      </w:pPr>
      <w:r>
        <w:t>VeterinaryVisits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29"/>
        <w:gridCol w:w="949"/>
        <w:gridCol w:w="1185"/>
        <w:gridCol w:w="1705"/>
        <w:gridCol w:w="2046"/>
        <w:gridCol w:w="1406"/>
      </w:tblGrid>
      <w:tr w:rsidR="00AF1D2C" w14:paraId="329269C9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50070D0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7CF485F8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4BC473F4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4AA13108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24E2CE22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2C0ABA1B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60D89173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5F124E7" w14:textId="77777777" w:rsidR="00AF1D2C" w:rsidRDefault="00000000">
            <w:r>
              <w:t>VisitID</w:t>
            </w:r>
          </w:p>
        </w:tc>
        <w:tc>
          <w:tcPr>
            <w:tcW w:w="1440" w:type="dxa"/>
          </w:tcPr>
          <w:p w14:paraId="7F21866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442F4C5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65902408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65C327D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0ADD24C7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vet visit</w:t>
            </w:r>
          </w:p>
        </w:tc>
      </w:tr>
      <w:tr w:rsidR="00AF1D2C" w14:paraId="70AB1D9E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F50DA97" w14:textId="77777777" w:rsidR="00AF1D2C" w:rsidRDefault="00000000">
            <w:r>
              <w:t>AnimalID</w:t>
            </w:r>
          </w:p>
        </w:tc>
        <w:tc>
          <w:tcPr>
            <w:tcW w:w="1440" w:type="dxa"/>
          </w:tcPr>
          <w:p w14:paraId="0BDECFB1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7DD25E1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0A707951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17EACDB4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REFERENCES Animals(AnimalID)</w:t>
            </w:r>
          </w:p>
        </w:tc>
        <w:tc>
          <w:tcPr>
            <w:tcW w:w="1440" w:type="dxa"/>
          </w:tcPr>
          <w:p w14:paraId="25E22B7D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Foreign key - Links to the animal being treated</w:t>
            </w:r>
          </w:p>
        </w:tc>
      </w:tr>
      <w:tr w:rsidR="00AF1D2C" w14:paraId="23CAE308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F9C33FA" w14:textId="77777777" w:rsidR="00AF1D2C" w:rsidRDefault="00000000">
            <w:r>
              <w:lastRenderedPageBreak/>
              <w:t>Timestamp</w:t>
            </w:r>
          </w:p>
        </w:tc>
        <w:tc>
          <w:tcPr>
            <w:tcW w:w="1440" w:type="dxa"/>
          </w:tcPr>
          <w:p w14:paraId="5682E824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710A3B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464856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1440" w:type="dxa"/>
          </w:tcPr>
          <w:p w14:paraId="2F5DD08D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D1683C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 and time of the veterinary visit</w:t>
            </w:r>
          </w:p>
        </w:tc>
      </w:tr>
      <w:tr w:rsidR="00AF1D2C" w14:paraId="5A3110FD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9746D0B" w14:textId="77777777" w:rsidR="00AF1D2C" w:rsidRDefault="00000000">
            <w:r>
              <w:t>Reason</w:t>
            </w:r>
          </w:p>
        </w:tc>
        <w:tc>
          <w:tcPr>
            <w:tcW w:w="1440" w:type="dxa"/>
          </w:tcPr>
          <w:p w14:paraId="42880F3F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8BDABF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1F7B18E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VARCHAR(100)</w:t>
            </w:r>
          </w:p>
        </w:tc>
        <w:tc>
          <w:tcPr>
            <w:tcW w:w="1440" w:type="dxa"/>
          </w:tcPr>
          <w:p w14:paraId="5076CDE6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8C5E00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Reason for visit (checkup, illness, injury, vaccination)</w:t>
            </w:r>
          </w:p>
        </w:tc>
      </w:tr>
      <w:tr w:rsidR="00AF1D2C" w14:paraId="5C91C1DF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76591A7" w14:textId="77777777" w:rsidR="00AF1D2C" w:rsidRDefault="00000000">
            <w:r>
              <w:t>Treatment</w:t>
            </w:r>
          </w:p>
        </w:tc>
        <w:tc>
          <w:tcPr>
            <w:tcW w:w="1440" w:type="dxa"/>
          </w:tcPr>
          <w:p w14:paraId="7E91820A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F36B9B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617E58B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TEXT</w:t>
            </w:r>
          </w:p>
        </w:tc>
        <w:tc>
          <w:tcPr>
            <w:tcW w:w="1440" w:type="dxa"/>
          </w:tcPr>
          <w:p w14:paraId="471F7FFD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E7DD644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Description of treatment provided</w:t>
            </w:r>
          </w:p>
        </w:tc>
      </w:tr>
      <w:tr w:rsidR="00AF1D2C" w14:paraId="5ED84785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EC779AD" w14:textId="77777777" w:rsidR="00AF1D2C" w:rsidRDefault="00000000">
            <w:r>
              <w:t>Cost</w:t>
            </w:r>
          </w:p>
        </w:tc>
        <w:tc>
          <w:tcPr>
            <w:tcW w:w="1440" w:type="dxa"/>
          </w:tcPr>
          <w:p w14:paraId="2593D0BE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2BBDC4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6BFE155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DECIMAL(10,2)</w:t>
            </w:r>
          </w:p>
        </w:tc>
        <w:tc>
          <w:tcPr>
            <w:tcW w:w="1440" w:type="dxa"/>
          </w:tcPr>
          <w:p w14:paraId="0D856F05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300C02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Cost of the veterinary visit in dollars</w:t>
            </w:r>
          </w:p>
        </w:tc>
      </w:tr>
      <w:tr w:rsidR="00AF1D2C" w14:paraId="03747661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A3CB1BA" w14:textId="77777777" w:rsidR="00AF1D2C" w:rsidRDefault="00000000">
            <w:r>
              <w:t>VetStaffID</w:t>
            </w:r>
          </w:p>
        </w:tc>
        <w:tc>
          <w:tcPr>
            <w:tcW w:w="1440" w:type="dxa"/>
          </w:tcPr>
          <w:p w14:paraId="757B026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0B1962A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67EB2E2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4457A8C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REFERENCES Staff(StaffID)</w:t>
            </w:r>
          </w:p>
        </w:tc>
        <w:tc>
          <w:tcPr>
            <w:tcW w:w="1440" w:type="dxa"/>
          </w:tcPr>
          <w:p w14:paraId="71F29CC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Foreign key - Links to the veterinary staff member</w:t>
            </w:r>
          </w:p>
        </w:tc>
      </w:tr>
    </w:tbl>
    <w:p w14:paraId="25EE07D6" w14:textId="77777777" w:rsidR="00AF1D2C" w:rsidRDefault="00AF1D2C"/>
    <w:p w14:paraId="37AF50BE" w14:textId="77777777" w:rsidR="00AF1D2C" w:rsidRDefault="00000000">
      <w:pPr>
        <w:pStyle w:val="Heading1"/>
      </w:pPr>
      <w:r>
        <w:t>Feedings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6"/>
        <w:gridCol w:w="982"/>
        <w:gridCol w:w="1202"/>
        <w:gridCol w:w="1705"/>
        <w:gridCol w:w="2046"/>
        <w:gridCol w:w="1349"/>
      </w:tblGrid>
      <w:tr w:rsidR="00AF1D2C" w14:paraId="29CD14AA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BB9651C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7268C613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3883BE1D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31213813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62710D10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260F08B0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07F92631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B9E9799" w14:textId="77777777" w:rsidR="00AF1D2C" w:rsidRDefault="00000000">
            <w:r>
              <w:t>FeedingID</w:t>
            </w:r>
          </w:p>
        </w:tc>
        <w:tc>
          <w:tcPr>
            <w:tcW w:w="1440" w:type="dxa"/>
          </w:tcPr>
          <w:p w14:paraId="4E2A9A41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536C890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05D0B998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336CA19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6980A9A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feeding event</w:t>
            </w:r>
          </w:p>
        </w:tc>
      </w:tr>
      <w:tr w:rsidR="00AF1D2C" w14:paraId="7B2ACCC8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C3AD3F4" w14:textId="77777777" w:rsidR="00AF1D2C" w:rsidRDefault="00000000">
            <w:r>
              <w:t>AnimalID</w:t>
            </w:r>
          </w:p>
        </w:tc>
        <w:tc>
          <w:tcPr>
            <w:tcW w:w="1440" w:type="dxa"/>
          </w:tcPr>
          <w:p w14:paraId="77E233A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3BE4327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3C70938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45D8D13A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REFERENCES Animals(AnimalID)</w:t>
            </w:r>
          </w:p>
        </w:tc>
        <w:tc>
          <w:tcPr>
            <w:tcW w:w="1440" w:type="dxa"/>
          </w:tcPr>
          <w:p w14:paraId="29DF6B7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Foreign key - Links to the animal being fed</w:t>
            </w:r>
          </w:p>
        </w:tc>
      </w:tr>
      <w:tr w:rsidR="00AF1D2C" w14:paraId="33EC0681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3FF0DF7" w14:textId="77777777" w:rsidR="00AF1D2C" w:rsidRDefault="00000000">
            <w:r>
              <w:t>Timestamp</w:t>
            </w:r>
          </w:p>
        </w:tc>
        <w:tc>
          <w:tcPr>
            <w:tcW w:w="1440" w:type="dxa"/>
          </w:tcPr>
          <w:p w14:paraId="5AC79991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65B2B8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62A21B2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1440" w:type="dxa"/>
          </w:tcPr>
          <w:p w14:paraId="7FF7C48F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F3CA0A7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 and time when animal was fed</w:t>
            </w:r>
          </w:p>
        </w:tc>
      </w:tr>
      <w:tr w:rsidR="00AF1D2C" w14:paraId="70F64EF0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0C2428E" w14:textId="77777777" w:rsidR="00AF1D2C" w:rsidRDefault="00000000">
            <w:r>
              <w:t>FoodType</w:t>
            </w:r>
          </w:p>
        </w:tc>
        <w:tc>
          <w:tcPr>
            <w:tcW w:w="1440" w:type="dxa"/>
          </w:tcPr>
          <w:p w14:paraId="37800433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52DDE5D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0BB85FD1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VARCHAR(100)</w:t>
            </w:r>
          </w:p>
        </w:tc>
        <w:tc>
          <w:tcPr>
            <w:tcW w:w="1440" w:type="dxa"/>
          </w:tcPr>
          <w:p w14:paraId="3B409A16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8640A92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Type of food given (meat, fish, </w:t>
            </w:r>
            <w:r>
              <w:lastRenderedPageBreak/>
              <w:t>vegetables, etc.)</w:t>
            </w:r>
          </w:p>
        </w:tc>
      </w:tr>
      <w:tr w:rsidR="00AF1D2C" w14:paraId="1B843793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43F4D77" w14:textId="77777777" w:rsidR="00AF1D2C" w:rsidRDefault="00000000">
            <w:r>
              <w:lastRenderedPageBreak/>
              <w:t>Quantity</w:t>
            </w:r>
          </w:p>
        </w:tc>
        <w:tc>
          <w:tcPr>
            <w:tcW w:w="1440" w:type="dxa"/>
          </w:tcPr>
          <w:p w14:paraId="7B8BA6DE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78D8E48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4C982EE8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DECIMAL(10,2)</w:t>
            </w:r>
          </w:p>
        </w:tc>
        <w:tc>
          <w:tcPr>
            <w:tcW w:w="1440" w:type="dxa"/>
          </w:tcPr>
          <w:p w14:paraId="054C5074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BB7214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Quantity of food in pounds</w:t>
            </w:r>
          </w:p>
        </w:tc>
      </w:tr>
      <w:tr w:rsidR="00AF1D2C" w14:paraId="584B24E3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A54BE45" w14:textId="77777777" w:rsidR="00AF1D2C" w:rsidRDefault="00000000">
            <w:r>
              <w:t>Cost</w:t>
            </w:r>
          </w:p>
        </w:tc>
        <w:tc>
          <w:tcPr>
            <w:tcW w:w="1440" w:type="dxa"/>
          </w:tcPr>
          <w:p w14:paraId="60143BED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34BCB4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0DC2A7B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DECIMAL(10,2)</w:t>
            </w:r>
          </w:p>
        </w:tc>
        <w:tc>
          <w:tcPr>
            <w:tcW w:w="1440" w:type="dxa"/>
          </w:tcPr>
          <w:p w14:paraId="7FA88BB7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004EED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Cost of the food in dollars</w:t>
            </w:r>
          </w:p>
        </w:tc>
      </w:tr>
    </w:tbl>
    <w:p w14:paraId="55D30B8E" w14:textId="77777777" w:rsidR="00AF1D2C" w:rsidRDefault="00AF1D2C"/>
    <w:p w14:paraId="1C6F2E4A" w14:textId="77777777" w:rsidR="00AF1D2C" w:rsidRDefault="00000000">
      <w:pPr>
        <w:pStyle w:val="Heading1"/>
      </w:pPr>
      <w:r>
        <w:t>Visitors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576"/>
        <w:gridCol w:w="544"/>
        <w:gridCol w:w="962"/>
        <w:gridCol w:w="1663"/>
        <w:gridCol w:w="2448"/>
        <w:gridCol w:w="1427"/>
      </w:tblGrid>
      <w:tr w:rsidR="00AF1D2C" w14:paraId="4DB1F2A4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04F8F57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373B013B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6DAAFB63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537B05B1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3196338A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6A43FF9C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0F3FE2F3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EB657CB" w14:textId="77777777" w:rsidR="00AF1D2C" w:rsidRDefault="00000000">
            <w:r>
              <w:t>VisitorID</w:t>
            </w:r>
          </w:p>
        </w:tc>
        <w:tc>
          <w:tcPr>
            <w:tcW w:w="1440" w:type="dxa"/>
          </w:tcPr>
          <w:p w14:paraId="7452D4E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28BE4057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25B719D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7C67AEA3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30A39961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visitor</w:t>
            </w:r>
          </w:p>
        </w:tc>
      </w:tr>
      <w:tr w:rsidR="00AF1D2C" w14:paraId="667936BB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0F24D69" w14:textId="77777777" w:rsidR="00AF1D2C" w:rsidRDefault="00000000">
            <w:r>
              <w:t>VisitDate</w:t>
            </w:r>
          </w:p>
        </w:tc>
        <w:tc>
          <w:tcPr>
            <w:tcW w:w="1440" w:type="dxa"/>
          </w:tcPr>
          <w:p w14:paraId="0A90736A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2A85ACF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6FB0A4F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440" w:type="dxa"/>
          </w:tcPr>
          <w:p w14:paraId="66B59BE7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02AD6A4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 of the visit</w:t>
            </w:r>
          </w:p>
        </w:tc>
      </w:tr>
      <w:tr w:rsidR="00AF1D2C" w14:paraId="4505C192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3358604" w14:textId="77777777" w:rsidR="00AF1D2C" w:rsidRDefault="00000000">
            <w:r>
              <w:t>ArrivalTime</w:t>
            </w:r>
          </w:p>
        </w:tc>
        <w:tc>
          <w:tcPr>
            <w:tcW w:w="1440" w:type="dxa"/>
          </w:tcPr>
          <w:p w14:paraId="47631860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FAAFB4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1D77D6C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1440" w:type="dxa"/>
          </w:tcPr>
          <w:p w14:paraId="197731F0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CC38D0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 and time when visitor arrived</w:t>
            </w:r>
          </w:p>
        </w:tc>
      </w:tr>
      <w:tr w:rsidR="00AF1D2C" w14:paraId="31764AB9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8DFE631" w14:textId="77777777" w:rsidR="00AF1D2C" w:rsidRDefault="00000000">
            <w:r>
              <w:t>DepartureTime</w:t>
            </w:r>
          </w:p>
        </w:tc>
        <w:tc>
          <w:tcPr>
            <w:tcW w:w="1440" w:type="dxa"/>
          </w:tcPr>
          <w:p w14:paraId="108EABB6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C5E2AA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539711B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1440" w:type="dxa"/>
          </w:tcPr>
          <w:p w14:paraId="658FC3DE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759F76F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 and time when visitor left (null if still in zoo)</w:t>
            </w:r>
          </w:p>
        </w:tc>
      </w:tr>
      <w:tr w:rsidR="00AF1D2C" w14:paraId="39A3F6EF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21D562E" w14:textId="77777777" w:rsidR="00AF1D2C" w:rsidRDefault="00000000">
            <w:r>
              <w:t>VisitorType</w:t>
            </w:r>
          </w:p>
        </w:tc>
        <w:tc>
          <w:tcPr>
            <w:tcW w:w="1440" w:type="dxa"/>
          </w:tcPr>
          <w:p w14:paraId="5A7FD450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500E457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3E44D14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VARCHAR(20)</w:t>
            </w:r>
          </w:p>
        </w:tc>
        <w:tc>
          <w:tcPr>
            <w:tcW w:w="1440" w:type="dxa"/>
          </w:tcPr>
          <w:p w14:paraId="711E1577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A2A73A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Type of visitor (adult, child, senior, member)</w:t>
            </w:r>
          </w:p>
        </w:tc>
      </w:tr>
      <w:tr w:rsidR="00AF1D2C" w14:paraId="74F60B8E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244EED0" w14:textId="77777777" w:rsidR="00AF1D2C" w:rsidRDefault="00000000">
            <w:r>
              <w:t>TicketPrice</w:t>
            </w:r>
          </w:p>
        </w:tc>
        <w:tc>
          <w:tcPr>
            <w:tcW w:w="1440" w:type="dxa"/>
          </w:tcPr>
          <w:p w14:paraId="098A800D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15F2813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A9120F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DECIMAL(10,2)</w:t>
            </w:r>
          </w:p>
        </w:tc>
        <w:tc>
          <w:tcPr>
            <w:tcW w:w="1440" w:type="dxa"/>
          </w:tcPr>
          <w:p w14:paraId="0CAA8930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55DA7A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Price paid for ticket in dollars</w:t>
            </w:r>
          </w:p>
        </w:tc>
      </w:tr>
      <w:tr w:rsidR="00AF1D2C" w14:paraId="2B2D6590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E264EE2" w14:textId="77777777" w:rsidR="00AF1D2C" w:rsidRDefault="00000000">
            <w:r>
              <w:t>GroupID</w:t>
            </w:r>
          </w:p>
        </w:tc>
        <w:tc>
          <w:tcPr>
            <w:tcW w:w="1440" w:type="dxa"/>
          </w:tcPr>
          <w:p w14:paraId="3EACF72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0C92CF8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7730AD5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21768BA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REFERENCES VisitorGroups(GroupID)</w:t>
            </w:r>
          </w:p>
        </w:tc>
        <w:tc>
          <w:tcPr>
            <w:tcW w:w="1440" w:type="dxa"/>
          </w:tcPr>
          <w:p w14:paraId="5BD8E747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Foreign key - Links to visitor group if part of one</w:t>
            </w:r>
          </w:p>
        </w:tc>
      </w:tr>
      <w:tr w:rsidR="00AF1D2C" w14:paraId="01FDE2A2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79E05D4" w14:textId="77777777" w:rsidR="00AF1D2C" w:rsidRDefault="00000000">
            <w:r>
              <w:t>ZipCode</w:t>
            </w:r>
          </w:p>
        </w:tc>
        <w:tc>
          <w:tcPr>
            <w:tcW w:w="1440" w:type="dxa"/>
          </w:tcPr>
          <w:p w14:paraId="5452588D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61BFE73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2AFD6AD4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VARCHAR(10)</w:t>
            </w:r>
          </w:p>
        </w:tc>
        <w:tc>
          <w:tcPr>
            <w:tcW w:w="1440" w:type="dxa"/>
          </w:tcPr>
          <w:p w14:paraId="56F813F7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622D97A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Zip code of visitor for demographic analysis</w:t>
            </w:r>
          </w:p>
        </w:tc>
      </w:tr>
    </w:tbl>
    <w:p w14:paraId="03EC1501" w14:textId="77777777" w:rsidR="00AF1D2C" w:rsidRDefault="00AF1D2C"/>
    <w:p w14:paraId="12EE8B07" w14:textId="77777777" w:rsidR="00AF1D2C" w:rsidRDefault="00000000">
      <w:pPr>
        <w:pStyle w:val="Heading1"/>
      </w:pPr>
      <w:r>
        <w:lastRenderedPageBreak/>
        <w:t>TicketPricing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889"/>
        <w:gridCol w:w="664"/>
        <w:gridCol w:w="1038"/>
        <w:gridCol w:w="1697"/>
        <w:gridCol w:w="2046"/>
        <w:gridCol w:w="1286"/>
      </w:tblGrid>
      <w:tr w:rsidR="00AF1D2C" w14:paraId="25FF8CE2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45856D6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2C082F64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510ED0D1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406DB253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4B5EF02B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14308F8B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3FFA8B74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7CC7538" w14:textId="77777777" w:rsidR="00AF1D2C" w:rsidRDefault="00000000">
            <w:r>
              <w:t>PricingID</w:t>
            </w:r>
          </w:p>
        </w:tc>
        <w:tc>
          <w:tcPr>
            <w:tcW w:w="1440" w:type="dxa"/>
          </w:tcPr>
          <w:p w14:paraId="59B9CB3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47B70AE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42AF42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0EE6202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2D6CBF7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pricing rule</w:t>
            </w:r>
          </w:p>
        </w:tc>
      </w:tr>
      <w:tr w:rsidR="00AF1D2C" w14:paraId="2F397E50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9C4BCB5" w14:textId="77777777" w:rsidR="00AF1D2C" w:rsidRDefault="00000000">
            <w:r>
              <w:t>VisitorType</w:t>
            </w:r>
          </w:p>
        </w:tc>
        <w:tc>
          <w:tcPr>
            <w:tcW w:w="1440" w:type="dxa"/>
          </w:tcPr>
          <w:p w14:paraId="5B881DE1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FEF2E70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65D52F2A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VARCHAR(20)</w:t>
            </w:r>
          </w:p>
        </w:tc>
        <w:tc>
          <w:tcPr>
            <w:tcW w:w="1440" w:type="dxa"/>
          </w:tcPr>
          <w:p w14:paraId="3E7F4C1A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497663A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Type of visitor this price applies to (adult, child, senior, member)</w:t>
            </w:r>
          </w:p>
        </w:tc>
      </w:tr>
      <w:tr w:rsidR="00AF1D2C" w14:paraId="2E9CD3D2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BAF823A" w14:textId="77777777" w:rsidR="00AF1D2C" w:rsidRDefault="00000000">
            <w:r>
              <w:t>Season</w:t>
            </w:r>
          </w:p>
        </w:tc>
        <w:tc>
          <w:tcPr>
            <w:tcW w:w="1440" w:type="dxa"/>
          </w:tcPr>
          <w:p w14:paraId="2723C9A2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2FB082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13753BE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VARCHAR(20)</w:t>
            </w:r>
          </w:p>
        </w:tc>
        <w:tc>
          <w:tcPr>
            <w:tcW w:w="1440" w:type="dxa"/>
          </w:tcPr>
          <w:p w14:paraId="1388D8EE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3F6D02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Season when price is effective (spring, summer, fall, winter, peak, off-peak)</w:t>
            </w:r>
          </w:p>
        </w:tc>
      </w:tr>
      <w:tr w:rsidR="00AF1D2C" w14:paraId="4D48B201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176DCBB" w14:textId="77777777" w:rsidR="00AF1D2C" w:rsidRDefault="00000000">
            <w:r>
              <w:t>DayType</w:t>
            </w:r>
          </w:p>
        </w:tc>
        <w:tc>
          <w:tcPr>
            <w:tcW w:w="1440" w:type="dxa"/>
          </w:tcPr>
          <w:p w14:paraId="57FEC9AC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48BC03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605A246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VARCHAR(20)</w:t>
            </w:r>
          </w:p>
        </w:tc>
        <w:tc>
          <w:tcPr>
            <w:tcW w:w="1440" w:type="dxa"/>
          </w:tcPr>
          <w:p w14:paraId="7D3320C9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D7DC704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Type of day (weekday, weekend, holiday)</w:t>
            </w:r>
          </w:p>
        </w:tc>
      </w:tr>
      <w:tr w:rsidR="00AF1D2C" w14:paraId="3CB6FE8A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8E1AA20" w14:textId="77777777" w:rsidR="00AF1D2C" w:rsidRDefault="00000000">
            <w:r>
              <w:t>Price</w:t>
            </w:r>
          </w:p>
        </w:tc>
        <w:tc>
          <w:tcPr>
            <w:tcW w:w="1440" w:type="dxa"/>
          </w:tcPr>
          <w:p w14:paraId="04487EB2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C3129E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3520BE4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DECIMAL(10,2)</w:t>
            </w:r>
          </w:p>
        </w:tc>
        <w:tc>
          <w:tcPr>
            <w:tcW w:w="1440" w:type="dxa"/>
          </w:tcPr>
          <w:p w14:paraId="4430C1AC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D82C47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Ticket price in dollars</w:t>
            </w:r>
          </w:p>
        </w:tc>
      </w:tr>
      <w:tr w:rsidR="00AF1D2C" w14:paraId="3656247E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34FC5A7" w14:textId="77777777" w:rsidR="00AF1D2C" w:rsidRDefault="00000000">
            <w:r>
              <w:t>EffectiveStartDate</w:t>
            </w:r>
          </w:p>
        </w:tc>
        <w:tc>
          <w:tcPr>
            <w:tcW w:w="1440" w:type="dxa"/>
          </w:tcPr>
          <w:p w14:paraId="365E897C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3CD3083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1CB02F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440" w:type="dxa"/>
          </w:tcPr>
          <w:p w14:paraId="743D4406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D677DE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 when this pricing becomes effective</w:t>
            </w:r>
          </w:p>
        </w:tc>
      </w:tr>
      <w:tr w:rsidR="00AF1D2C" w14:paraId="4CC6DE1C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1C2CF51" w14:textId="77777777" w:rsidR="00AF1D2C" w:rsidRDefault="00000000">
            <w:r>
              <w:t>EffectiveEndDate</w:t>
            </w:r>
          </w:p>
        </w:tc>
        <w:tc>
          <w:tcPr>
            <w:tcW w:w="1440" w:type="dxa"/>
          </w:tcPr>
          <w:p w14:paraId="49980C39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919D094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1E63B0D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440" w:type="dxa"/>
          </w:tcPr>
          <w:p w14:paraId="71849B65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74A69B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 when this pricing expires (null if current)</w:t>
            </w:r>
          </w:p>
        </w:tc>
      </w:tr>
    </w:tbl>
    <w:p w14:paraId="0443B456" w14:textId="77777777" w:rsidR="00AF1D2C" w:rsidRDefault="00AF1D2C"/>
    <w:p w14:paraId="346A0AC1" w14:textId="77777777" w:rsidR="00AF1D2C" w:rsidRDefault="00000000">
      <w:pPr>
        <w:pStyle w:val="Heading1"/>
      </w:pPr>
      <w:r>
        <w:t>DailyVisitorSummary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2095"/>
        <w:gridCol w:w="539"/>
        <w:gridCol w:w="950"/>
        <w:gridCol w:w="1648"/>
        <w:gridCol w:w="1976"/>
        <w:gridCol w:w="1412"/>
      </w:tblGrid>
      <w:tr w:rsidR="00AF1D2C" w14:paraId="6E1B140B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32B5AD7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1148C3F3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2F91EC96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0C2E0FE3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5E241F53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2AD2A545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67B2D991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FDCCAE1" w14:textId="77777777" w:rsidR="00AF1D2C" w:rsidRDefault="00000000">
            <w:r>
              <w:lastRenderedPageBreak/>
              <w:t>SummaryID</w:t>
            </w:r>
          </w:p>
        </w:tc>
        <w:tc>
          <w:tcPr>
            <w:tcW w:w="1440" w:type="dxa"/>
          </w:tcPr>
          <w:p w14:paraId="745FEE54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1F470F7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042A1BB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5E76AF4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0A2FD2B3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daily summary</w:t>
            </w:r>
          </w:p>
        </w:tc>
      </w:tr>
      <w:tr w:rsidR="00AF1D2C" w14:paraId="712822E2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35186E3" w14:textId="77777777" w:rsidR="00AF1D2C" w:rsidRDefault="00000000">
            <w:r>
              <w:t>Date</w:t>
            </w:r>
          </w:p>
        </w:tc>
        <w:tc>
          <w:tcPr>
            <w:tcW w:w="1440" w:type="dxa"/>
          </w:tcPr>
          <w:p w14:paraId="79B08BED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4F4FEA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45DA3ABD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440" w:type="dxa"/>
          </w:tcPr>
          <w:p w14:paraId="600C37F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UNIQUE</w:t>
            </w:r>
          </w:p>
        </w:tc>
        <w:tc>
          <w:tcPr>
            <w:tcW w:w="1440" w:type="dxa"/>
          </w:tcPr>
          <w:p w14:paraId="4FCC716C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 of the summary</w:t>
            </w:r>
          </w:p>
        </w:tc>
      </w:tr>
      <w:tr w:rsidR="00AF1D2C" w14:paraId="01689EBA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BCF3276" w14:textId="77777777" w:rsidR="00AF1D2C" w:rsidRDefault="00000000">
            <w:r>
              <w:t>TotalVisitors</w:t>
            </w:r>
          </w:p>
        </w:tc>
        <w:tc>
          <w:tcPr>
            <w:tcW w:w="1440" w:type="dxa"/>
          </w:tcPr>
          <w:p w14:paraId="46CFA42C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6D9F484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12863F34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433359CC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408D1E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Total number of visitors on this date</w:t>
            </w:r>
          </w:p>
        </w:tc>
      </w:tr>
      <w:tr w:rsidR="00AF1D2C" w14:paraId="38F12EBF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59DEDF5" w14:textId="77777777" w:rsidR="00AF1D2C" w:rsidRDefault="00000000">
            <w:r>
              <w:t>AdultCount</w:t>
            </w:r>
          </w:p>
        </w:tc>
        <w:tc>
          <w:tcPr>
            <w:tcW w:w="1440" w:type="dxa"/>
          </w:tcPr>
          <w:p w14:paraId="36BEA62C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AF9C6F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6B535702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773DE108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BEEF31C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Number of adult visitors</w:t>
            </w:r>
          </w:p>
        </w:tc>
      </w:tr>
      <w:tr w:rsidR="00AF1D2C" w14:paraId="1136FAE0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79B2A5C" w14:textId="77777777" w:rsidR="00AF1D2C" w:rsidRDefault="00000000">
            <w:r>
              <w:t>ChildCount</w:t>
            </w:r>
          </w:p>
        </w:tc>
        <w:tc>
          <w:tcPr>
            <w:tcW w:w="1440" w:type="dxa"/>
          </w:tcPr>
          <w:p w14:paraId="36B4BE26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EEF908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7881A8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1B6F8411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02A48C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Number of child visitors</w:t>
            </w:r>
          </w:p>
        </w:tc>
      </w:tr>
      <w:tr w:rsidR="00AF1D2C" w14:paraId="4BDA9BA4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5430B2A" w14:textId="77777777" w:rsidR="00AF1D2C" w:rsidRDefault="00000000">
            <w:r>
              <w:t>SeniorCount</w:t>
            </w:r>
          </w:p>
        </w:tc>
        <w:tc>
          <w:tcPr>
            <w:tcW w:w="1440" w:type="dxa"/>
          </w:tcPr>
          <w:p w14:paraId="78100F0A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B1DE91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65841E4D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188B4EFC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361D950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Number of senior visitors</w:t>
            </w:r>
          </w:p>
        </w:tc>
      </w:tr>
      <w:tr w:rsidR="00AF1D2C" w14:paraId="6023130B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C91CAA8" w14:textId="77777777" w:rsidR="00AF1D2C" w:rsidRDefault="00000000">
            <w:r>
              <w:t>MemberCount</w:t>
            </w:r>
          </w:p>
        </w:tc>
        <w:tc>
          <w:tcPr>
            <w:tcW w:w="1440" w:type="dxa"/>
          </w:tcPr>
          <w:p w14:paraId="20184DF9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F74131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030E0838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4C5E0729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E45A04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Number of member visitors</w:t>
            </w:r>
          </w:p>
        </w:tc>
      </w:tr>
      <w:tr w:rsidR="00AF1D2C" w14:paraId="7FEC67FA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C9E76DF" w14:textId="77777777" w:rsidR="00AF1D2C" w:rsidRDefault="00000000">
            <w:r>
              <w:t>TotalRevenue</w:t>
            </w:r>
          </w:p>
        </w:tc>
        <w:tc>
          <w:tcPr>
            <w:tcW w:w="1440" w:type="dxa"/>
          </w:tcPr>
          <w:p w14:paraId="264315BD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6A5CD7F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1C9792C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DECIMAL(10,2)</w:t>
            </w:r>
          </w:p>
        </w:tc>
        <w:tc>
          <w:tcPr>
            <w:tcW w:w="1440" w:type="dxa"/>
          </w:tcPr>
          <w:p w14:paraId="393A6686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07BFED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Total revenue from tickets in dollars</w:t>
            </w:r>
          </w:p>
        </w:tc>
      </w:tr>
      <w:tr w:rsidR="00AF1D2C" w14:paraId="41919FCD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B5DD4E9" w14:textId="77777777" w:rsidR="00AF1D2C" w:rsidRDefault="00000000">
            <w:r>
              <w:t>AverageStayDuration</w:t>
            </w:r>
          </w:p>
        </w:tc>
        <w:tc>
          <w:tcPr>
            <w:tcW w:w="1440" w:type="dxa"/>
          </w:tcPr>
          <w:p w14:paraId="49BDC87C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0C10EB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595E823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19B70606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D6EDFE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Average stay duration in minutes</w:t>
            </w:r>
          </w:p>
        </w:tc>
      </w:tr>
      <w:tr w:rsidR="00AF1D2C" w14:paraId="0029CB87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AAC5C5C" w14:textId="77777777" w:rsidR="00AF1D2C" w:rsidRDefault="00000000">
            <w:r>
              <w:t>WeatherCondition</w:t>
            </w:r>
          </w:p>
        </w:tc>
        <w:tc>
          <w:tcPr>
            <w:tcW w:w="1440" w:type="dxa"/>
          </w:tcPr>
          <w:p w14:paraId="115FE395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6AA7A6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7526D93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VARCHAR(50)</w:t>
            </w:r>
          </w:p>
        </w:tc>
        <w:tc>
          <w:tcPr>
            <w:tcW w:w="1440" w:type="dxa"/>
          </w:tcPr>
          <w:p w14:paraId="6E6839B2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F7A415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Weather condition (sunny, cloudy, rainy, snowy)</w:t>
            </w:r>
          </w:p>
        </w:tc>
      </w:tr>
      <w:tr w:rsidR="00AF1D2C" w14:paraId="6AF7408D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E71A580" w14:textId="77777777" w:rsidR="00AF1D2C" w:rsidRDefault="00000000">
            <w:r>
              <w:t>Temperature</w:t>
            </w:r>
          </w:p>
        </w:tc>
        <w:tc>
          <w:tcPr>
            <w:tcW w:w="1440" w:type="dxa"/>
          </w:tcPr>
          <w:p w14:paraId="48E706D4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1FDC76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5FD6E8A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DECIMAL(5,2)</w:t>
            </w:r>
          </w:p>
        </w:tc>
        <w:tc>
          <w:tcPr>
            <w:tcW w:w="1440" w:type="dxa"/>
          </w:tcPr>
          <w:p w14:paraId="52A8E1CE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3EB7514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Temperature in Fahrenheit</w:t>
            </w:r>
          </w:p>
        </w:tc>
      </w:tr>
      <w:tr w:rsidR="00AF1D2C" w14:paraId="2213927E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A745B95" w14:textId="77777777" w:rsidR="00AF1D2C" w:rsidRDefault="00000000">
            <w:r>
              <w:t>SpecialEvent</w:t>
            </w:r>
          </w:p>
        </w:tc>
        <w:tc>
          <w:tcPr>
            <w:tcW w:w="1440" w:type="dxa"/>
          </w:tcPr>
          <w:p w14:paraId="4CEA2E6E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F0420D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6C6D44CD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VARCHAR(200)</w:t>
            </w:r>
          </w:p>
        </w:tc>
        <w:tc>
          <w:tcPr>
            <w:tcW w:w="1440" w:type="dxa"/>
          </w:tcPr>
          <w:p w14:paraId="36F5651C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F34A7BA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Name of any special event on this date</w:t>
            </w:r>
          </w:p>
        </w:tc>
      </w:tr>
    </w:tbl>
    <w:p w14:paraId="63E7B26E" w14:textId="77777777" w:rsidR="00AF1D2C" w:rsidRDefault="00AF1D2C"/>
    <w:p w14:paraId="4AB50AD0" w14:textId="77777777" w:rsidR="00AF1D2C" w:rsidRDefault="00000000">
      <w:pPr>
        <w:pStyle w:val="Heading1"/>
      </w:pPr>
      <w:r>
        <w:lastRenderedPageBreak/>
        <w:t>VisitorGroups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45"/>
        <w:gridCol w:w="1036"/>
        <w:gridCol w:w="1230"/>
        <w:gridCol w:w="1583"/>
        <w:gridCol w:w="2046"/>
        <w:gridCol w:w="1380"/>
      </w:tblGrid>
      <w:tr w:rsidR="00AF1D2C" w14:paraId="2B39B7EC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E6CBA23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4C2D8BC2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0A57706A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57804B4D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6FD5BD09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75C1E9F8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0EA0A2CA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05190B4" w14:textId="77777777" w:rsidR="00AF1D2C" w:rsidRDefault="00000000">
            <w:r>
              <w:t>GroupID</w:t>
            </w:r>
          </w:p>
        </w:tc>
        <w:tc>
          <w:tcPr>
            <w:tcW w:w="1440" w:type="dxa"/>
          </w:tcPr>
          <w:p w14:paraId="34293D88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2D2A52B7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4BB3F4D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51C3FAE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667E196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visitor group</w:t>
            </w:r>
          </w:p>
        </w:tc>
      </w:tr>
      <w:tr w:rsidR="00AF1D2C" w14:paraId="710F3936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391DF39" w14:textId="77777777" w:rsidR="00AF1D2C" w:rsidRDefault="00000000">
            <w:r>
              <w:t>GroupSize</w:t>
            </w:r>
          </w:p>
        </w:tc>
        <w:tc>
          <w:tcPr>
            <w:tcW w:w="1440" w:type="dxa"/>
          </w:tcPr>
          <w:p w14:paraId="4E2D5E41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D85C791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045EB5A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2562C832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9A6DA3D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Number of people in the group</w:t>
            </w:r>
          </w:p>
        </w:tc>
      </w:tr>
      <w:tr w:rsidR="00AF1D2C" w14:paraId="2F8E4D39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012D1C3" w14:textId="77777777" w:rsidR="00AF1D2C" w:rsidRDefault="00000000">
            <w:r>
              <w:t>VisitDate</w:t>
            </w:r>
          </w:p>
        </w:tc>
        <w:tc>
          <w:tcPr>
            <w:tcW w:w="1440" w:type="dxa"/>
          </w:tcPr>
          <w:p w14:paraId="1D061D81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EA6947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279B42D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440" w:type="dxa"/>
          </w:tcPr>
          <w:p w14:paraId="0A604498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A3432D1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 the group visited</w:t>
            </w:r>
          </w:p>
        </w:tc>
      </w:tr>
      <w:tr w:rsidR="00AF1D2C" w14:paraId="0201F07B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135609F" w14:textId="77777777" w:rsidR="00AF1D2C" w:rsidRDefault="00000000">
            <w:r>
              <w:t>GroupType</w:t>
            </w:r>
          </w:p>
        </w:tc>
        <w:tc>
          <w:tcPr>
            <w:tcW w:w="1440" w:type="dxa"/>
          </w:tcPr>
          <w:p w14:paraId="77C8703A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F865150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3EEA5330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VARCHAR(50)</w:t>
            </w:r>
          </w:p>
        </w:tc>
        <w:tc>
          <w:tcPr>
            <w:tcW w:w="1440" w:type="dxa"/>
          </w:tcPr>
          <w:p w14:paraId="3E862C35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C5AC9F1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Type of group (family, school_trip, tour_group, etc.)</w:t>
            </w:r>
          </w:p>
        </w:tc>
      </w:tr>
    </w:tbl>
    <w:p w14:paraId="1F734E91" w14:textId="77777777" w:rsidR="00AF1D2C" w:rsidRDefault="00AF1D2C"/>
    <w:p w14:paraId="2599C6C7" w14:textId="77777777" w:rsidR="00AF1D2C" w:rsidRDefault="00000000">
      <w:pPr>
        <w:pStyle w:val="Heading1"/>
      </w:pPr>
      <w:r>
        <w:t>VisitorTraffic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910"/>
        <w:gridCol w:w="574"/>
        <w:gridCol w:w="991"/>
        <w:gridCol w:w="1583"/>
        <w:gridCol w:w="2046"/>
        <w:gridCol w:w="1516"/>
      </w:tblGrid>
      <w:tr w:rsidR="00AF1D2C" w14:paraId="129C6156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76B9052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148C4CF8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65717BE4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4DAAC3B4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2B229D1E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69F261BC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4C338812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44ED345" w14:textId="77777777" w:rsidR="00AF1D2C" w:rsidRDefault="00000000">
            <w:r>
              <w:t>TrafficID</w:t>
            </w:r>
          </w:p>
        </w:tc>
        <w:tc>
          <w:tcPr>
            <w:tcW w:w="1440" w:type="dxa"/>
          </w:tcPr>
          <w:p w14:paraId="2F0BCC4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72A924F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DFD3CF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571923D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7A8144A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traffic record</w:t>
            </w:r>
          </w:p>
        </w:tc>
      </w:tr>
      <w:tr w:rsidR="00AF1D2C" w14:paraId="66EA18FD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FF7E670" w14:textId="77777777" w:rsidR="00AF1D2C" w:rsidRDefault="00000000">
            <w:r>
              <w:t>Timestamp</w:t>
            </w:r>
          </w:p>
        </w:tc>
        <w:tc>
          <w:tcPr>
            <w:tcW w:w="1440" w:type="dxa"/>
          </w:tcPr>
          <w:p w14:paraId="145056F8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9251A5E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4F7183C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1440" w:type="dxa"/>
          </w:tcPr>
          <w:p w14:paraId="50D95E41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E01D23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 and time of the traffic measurement</w:t>
            </w:r>
          </w:p>
        </w:tc>
      </w:tr>
      <w:tr w:rsidR="00AF1D2C" w14:paraId="2AD57061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DCD84AB" w14:textId="77777777" w:rsidR="00AF1D2C" w:rsidRDefault="00000000">
            <w:r>
              <w:t>TotalVisitorsInZoo</w:t>
            </w:r>
          </w:p>
        </w:tc>
        <w:tc>
          <w:tcPr>
            <w:tcW w:w="1440" w:type="dxa"/>
          </w:tcPr>
          <w:p w14:paraId="10675709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782AF9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1B97EE7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2EA4B35C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F819F9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Total number of visitors currently in the zoo</w:t>
            </w:r>
          </w:p>
        </w:tc>
      </w:tr>
      <w:tr w:rsidR="00AF1D2C" w14:paraId="5102E945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944F601" w14:textId="77777777" w:rsidR="00AF1D2C" w:rsidRDefault="00000000">
            <w:r>
              <w:t>NewEntrances</w:t>
            </w:r>
          </w:p>
        </w:tc>
        <w:tc>
          <w:tcPr>
            <w:tcW w:w="1440" w:type="dxa"/>
          </w:tcPr>
          <w:p w14:paraId="459E6A1E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959CDFF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3540AC52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0D1F82DC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CEBE6D3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Number of new visitors entering since last measurement</w:t>
            </w:r>
          </w:p>
        </w:tc>
      </w:tr>
      <w:tr w:rsidR="00AF1D2C" w14:paraId="0B3C4F4F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7BBD3E1" w14:textId="77777777" w:rsidR="00AF1D2C" w:rsidRDefault="00000000">
            <w:r>
              <w:t>Exits</w:t>
            </w:r>
          </w:p>
        </w:tc>
        <w:tc>
          <w:tcPr>
            <w:tcW w:w="1440" w:type="dxa"/>
          </w:tcPr>
          <w:p w14:paraId="7BBC5A71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3E69D1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4124139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2010DBE8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1D10868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Number of visitors exiting since </w:t>
            </w:r>
            <w:r>
              <w:lastRenderedPageBreak/>
              <w:t>last measurement</w:t>
            </w:r>
          </w:p>
        </w:tc>
      </w:tr>
      <w:tr w:rsidR="00AF1D2C" w14:paraId="1FA173FD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3BB2ECA" w14:textId="77777777" w:rsidR="00AF1D2C" w:rsidRDefault="00000000">
            <w:r>
              <w:lastRenderedPageBreak/>
              <w:t>WeatherCondition</w:t>
            </w:r>
          </w:p>
        </w:tc>
        <w:tc>
          <w:tcPr>
            <w:tcW w:w="1440" w:type="dxa"/>
          </w:tcPr>
          <w:p w14:paraId="5EFED1D9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0C56332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5F7B6E8C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VARCHAR(50)</w:t>
            </w:r>
          </w:p>
        </w:tc>
        <w:tc>
          <w:tcPr>
            <w:tcW w:w="1440" w:type="dxa"/>
          </w:tcPr>
          <w:p w14:paraId="1D4CD497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78475A1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Current weather condition</w:t>
            </w:r>
          </w:p>
        </w:tc>
      </w:tr>
      <w:tr w:rsidR="00AF1D2C" w14:paraId="17846EBA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FEB63DD" w14:textId="77777777" w:rsidR="00AF1D2C" w:rsidRDefault="00000000">
            <w:r>
              <w:t>Temperature</w:t>
            </w:r>
          </w:p>
        </w:tc>
        <w:tc>
          <w:tcPr>
            <w:tcW w:w="1440" w:type="dxa"/>
          </w:tcPr>
          <w:p w14:paraId="5462DC8B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FB3905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56B6581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DECIMAL(5,2)</w:t>
            </w:r>
          </w:p>
        </w:tc>
        <w:tc>
          <w:tcPr>
            <w:tcW w:w="1440" w:type="dxa"/>
          </w:tcPr>
          <w:p w14:paraId="2C5F3504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B81A42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Current temperature in Fahrenheit</w:t>
            </w:r>
          </w:p>
        </w:tc>
      </w:tr>
    </w:tbl>
    <w:p w14:paraId="4E988C44" w14:textId="77777777" w:rsidR="00AF1D2C" w:rsidRDefault="00AF1D2C"/>
    <w:p w14:paraId="4D49FD78" w14:textId="77777777" w:rsidR="00AF1D2C" w:rsidRDefault="00000000">
      <w:pPr>
        <w:pStyle w:val="Heading1"/>
      </w:pPr>
      <w:r>
        <w:t>ExhibitVisits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941"/>
        <w:gridCol w:w="640"/>
        <w:gridCol w:w="1025"/>
        <w:gridCol w:w="1282"/>
        <w:gridCol w:w="2089"/>
        <w:gridCol w:w="1643"/>
      </w:tblGrid>
      <w:tr w:rsidR="00AF1D2C" w14:paraId="4061B9BE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A8DCC99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1CEEC18E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0E84325D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008CE218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37CA710F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6C602B15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6473FC58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01F8445" w14:textId="77777777" w:rsidR="00AF1D2C" w:rsidRDefault="00000000">
            <w:r>
              <w:t>VisitID</w:t>
            </w:r>
          </w:p>
        </w:tc>
        <w:tc>
          <w:tcPr>
            <w:tcW w:w="1440" w:type="dxa"/>
          </w:tcPr>
          <w:p w14:paraId="5422012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379387A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31C78F9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4FDBAA9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392BE81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exhibit visit</w:t>
            </w:r>
          </w:p>
        </w:tc>
      </w:tr>
      <w:tr w:rsidR="00AF1D2C" w14:paraId="5A8CF862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0A4A012" w14:textId="77777777" w:rsidR="00AF1D2C" w:rsidRDefault="00000000">
            <w:r>
              <w:t>HabitatID</w:t>
            </w:r>
          </w:p>
        </w:tc>
        <w:tc>
          <w:tcPr>
            <w:tcW w:w="1440" w:type="dxa"/>
          </w:tcPr>
          <w:p w14:paraId="569DC62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7DC7AA6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6FE1CC6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446C2752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REFERENCES Habitats(HabitatID)</w:t>
            </w:r>
          </w:p>
        </w:tc>
        <w:tc>
          <w:tcPr>
            <w:tcW w:w="1440" w:type="dxa"/>
          </w:tcPr>
          <w:p w14:paraId="042D57C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Foreign key - Links to the habitat/exhibit being visited</w:t>
            </w:r>
          </w:p>
        </w:tc>
      </w:tr>
      <w:tr w:rsidR="00AF1D2C" w14:paraId="476141C0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D219CF1" w14:textId="77777777" w:rsidR="00AF1D2C" w:rsidRDefault="00000000">
            <w:r>
              <w:t>Timestamp</w:t>
            </w:r>
          </w:p>
        </w:tc>
        <w:tc>
          <w:tcPr>
            <w:tcW w:w="1440" w:type="dxa"/>
          </w:tcPr>
          <w:p w14:paraId="3D8EC57C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93AEA4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43B9E6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1440" w:type="dxa"/>
          </w:tcPr>
          <w:p w14:paraId="0E37EC99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27C58A4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 and time of the visit measurement</w:t>
            </w:r>
          </w:p>
        </w:tc>
      </w:tr>
      <w:tr w:rsidR="00AF1D2C" w14:paraId="77441C41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9244919" w14:textId="77777777" w:rsidR="00AF1D2C" w:rsidRDefault="00000000">
            <w:r>
              <w:t>VisitorCount</w:t>
            </w:r>
          </w:p>
        </w:tc>
        <w:tc>
          <w:tcPr>
            <w:tcW w:w="1440" w:type="dxa"/>
          </w:tcPr>
          <w:p w14:paraId="001548EF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B9BAE3F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2E78944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62DD7D20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6160ED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Number of visitors at this exhibit at this time</w:t>
            </w:r>
          </w:p>
        </w:tc>
      </w:tr>
      <w:tr w:rsidR="00AF1D2C" w14:paraId="391A4811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AFCD4C4" w14:textId="77777777" w:rsidR="00AF1D2C" w:rsidRDefault="00000000">
            <w:r>
              <w:t>AverageDwellTime</w:t>
            </w:r>
          </w:p>
        </w:tc>
        <w:tc>
          <w:tcPr>
            <w:tcW w:w="1440" w:type="dxa"/>
          </w:tcPr>
          <w:p w14:paraId="207B0D17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BB1F37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64D4DF7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558E830B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746258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Average time visitors spent at exhibit in minutes</w:t>
            </w:r>
          </w:p>
        </w:tc>
      </w:tr>
    </w:tbl>
    <w:p w14:paraId="404B8B78" w14:textId="77777777" w:rsidR="00AF1D2C" w:rsidRDefault="00AF1D2C"/>
    <w:p w14:paraId="2D324586" w14:textId="77777777" w:rsidR="00AF1D2C" w:rsidRDefault="00000000">
      <w:pPr>
        <w:pStyle w:val="Heading1"/>
      </w:pPr>
      <w:r>
        <w:t>Locations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508"/>
        <w:gridCol w:w="532"/>
        <w:gridCol w:w="933"/>
        <w:gridCol w:w="1614"/>
        <w:gridCol w:w="1975"/>
        <w:gridCol w:w="2058"/>
      </w:tblGrid>
      <w:tr w:rsidR="00AF1D2C" w14:paraId="4CFDEEC1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CA1F1BB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6BC37AC8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454A4191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4CC23BB4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52795509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13C022A6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42F12ED0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4BD41A6" w14:textId="77777777" w:rsidR="00AF1D2C" w:rsidRDefault="00000000">
            <w:r>
              <w:t>LocationID</w:t>
            </w:r>
          </w:p>
        </w:tc>
        <w:tc>
          <w:tcPr>
            <w:tcW w:w="1440" w:type="dxa"/>
          </w:tcPr>
          <w:p w14:paraId="2B8C477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3F9F332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979D6C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32315CF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2AC782C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location</w:t>
            </w:r>
          </w:p>
        </w:tc>
      </w:tr>
      <w:tr w:rsidR="00AF1D2C" w14:paraId="21B56403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99DBA94" w14:textId="77777777" w:rsidR="00AF1D2C" w:rsidRDefault="00000000">
            <w:r>
              <w:t>LocationName</w:t>
            </w:r>
          </w:p>
        </w:tc>
        <w:tc>
          <w:tcPr>
            <w:tcW w:w="1440" w:type="dxa"/>
          </w:tcPr>
          <w:p w14:paraId="730B9182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DDA2EF3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647EA8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VARCHAR(100)</w:t>
            </w:r>
          </w:p>
        </w:tc>
        <w:tc>
          <w:tcPr>
            <w:tcW w:w="1440" w:type="dxa"/>
          </w:tcPr>
          <w:p w14:paraId="1FFD3D79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12C0B2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Name of the location (e.g., Main Entrance Gift Shop, Savanna Snack Stand)</w:t>
            </w:r>
          </w:p>
        </w:tc>
      </w:tr>
      <w:tr w:rsidR="00AF1D2C" w14:paraId="2CAB09DE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6CA9670" w14:textId="77777777" w:rsidR="00AF1D2C" w:rsidRDefault="00000000">
            <w:r>
              <w:lastRenderedPageBreak/>
              <w:t>LocationType</w:t>
            </w:r>
          </w:p>
        </w:tc>
        <w:tc>
          <w:tcPr>
            <w:tcW w:w="1440" w:type="dxa"/>
          </w:tcPr>
          <w:p w14:paraId="64FA2E3D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CCCB50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044A73D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VARCHAR(50)</w:t>
            </w:r>
          </w:p>
        </w:tc>
        <w:tc>
          <w:tcPr>
            <w:tcW w:w="1440" w:type="dxa"/>
          </w:tcPr>
          <w:p w14:paraId="374BAB58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CF9227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Type of location (gift_shop, concession_stand, ticket_booth, photo_booth)</w:t>
            </w:r>
          </w:p>
        </w:tc>
      </w:tr>
      <w:tr w:rsidR="00AF1D2C" w14:paraId="32EF3D9A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8A641C5" w14:textId="77777777" w:rsidR="00AF1D2C" w:rsidRDefault="00000000">
            <w:r>
              <w:t>HabitatID</w:t>
            </w:r>
          </w:p>
        </w:tc>
        <w:tc>
          <w:tcPr>
            <w:tcW w:w="1440" w:type="dxa"/>
          </w:tcPr>
          <w:p w14:paraId="5D35FE4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7B68D03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7F08D9C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11983ED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REFERENCES Habitats(HabitatID)</w:t>
            </w:r>
          </w:p>
        </w:tc>
        <w:tc>
          <w:tcPr>
            <w:tcW w:w="1440" w:type="dxa"/>
          </w:tcPr>
          <w:p w14:paraId="18AFFFA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Foreign key - Links to nearby habitat if applicable</w:t>
            </w:r>
          </w:p>
        </w:tc>
      </w:tr>
      <w:tr w:rsidR="00AF1D2C" w14:paraId="7409DBD0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F1AFC90" w14:textId="77777777" w:rsidR="00AF1D2C" w:rsidRDefault="00000000">
            <w:r>
              <w:t>OpeningTime</w:t>
            </w:r>
          </w:p>
        </w:tc>
        <w:tc>
          <w:tcPr>
            <w:tcW w:w="1440" w:type="dxa"/>
          </w:tcPr>
          <w:p w14:paraId="6957DBF4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A9E0FF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4CD70E8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TIME</w:t>
            </w:r>
          </w:p>
        </w:tc>
        <w:tc>
          <w:tcPr>
            <w:tcW w:w="1440" w:type="dxa"/>
          </w:tcPr>
          <w:p w14:paraId="715654A5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7FA2FD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Time when this location opens</w:t>
            </w:r>
          </w:p>
        </w:tc>
      </w:tr>
      <w:tr w:rsidR="00AF1D2C" w14:paraId="20352420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942A7CF" w14:textId="77777777" w:rsidR="00AF1D2C" w:rsidRDefault="00000000">
            <w:r>
              <w:t>ClosingTime</w:t>
            </w:r>
          </w:p>
        </w:tc>
        <w:tc>
          <w:tcPr>
            <w:tcW w:w="1440" w:type="dxa"/>
          </w:tcPr>
          <w:p w14:paraId="4D2C83BE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FC6FE2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501191E9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TIME</w:t>
            </w:r>
          </w:p>
        </w:tc>
        <w:tc>
          <w:tcPr>
            <w:tcW w:w="1440" w:type="dxa"/>
          </w:tcPr>
          <w:p w14:paraId="4D176CC3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6B45BDE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Time when this location closes</w:t>
            </w:r>
          </w:p>
        </w:tc>
      </w:tr>
      <w:tr w:rsidR="00AF1D2C" w14:paraId="077B5C7A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1B79640" w14:textId="77777777" w:rsidR="00AF1D2C" w:rsidRDefault="00000000">
            <w:r>
              <w:t>SquareFootage</w:t>
            </w:r>
          </w:p>
        </w:tc>
        <w:tc>
          <w:tcPr>
            <w:tcW w:w="1440" w:type="dxa"/>
          </w:tcPr>
          <w:p w14:paraId="6B0BD8AF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0849DB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3AA293B3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0A09124C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90FA00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Size of the location in square feet</w:t>
            </w:r>
          </w:p>
        </w:tc>
      </w:tr>
      <w:tr w:rsidR="00AF1D2C" w14:paraId="365B1217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2977AAE" w14:textId="77777777" w:rsidR="00AF1D2C" w:rsidRDefault="00000000">
            <w:r>
              <w:t>StaffRequired</w:t>
            </w:r>
          </w:p>
        </w:tc>
        <w:tc>
          <w:tcPr>
            <w:tcW w:w="1440" w:type="dxa"/>
          </w:tcPr>
          <w:p w14:paraId="284A2E31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0DAE47E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287C95AF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4E87213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DEFAULT 1</w:t>
            </w:r>
          </w:p>
        </w:tc>
        <w:tc>
          <w:tcPr>
            <w:tcW w:w="1440" w:type="dxa"/>
          </w:tcPr>
          <w:p w14:paraId="3112B94A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Number of staff needed to operate this location</w:t>
            </w:r>
          </w:p>
        </w:tc>
      </w:tr>
      <w:tr w:rsidR="00AF1D2C" w14:paraId="09C9CC9F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ED1DDC3" w14:textId="77777777" w:rsidR="00AF1D2C" w:rsidRDefault="00000000">
            <w:r>
              <w:t>Status</w:t>
            </w:r>
          </w:p>
        </w:tc>
        <w:tc>
          <w:tcPr>
            <w:tcW w:w="1440" w:type="dxa"/>
          </w:tcPr>
          <w:p w14:paraId="343560C6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ECE6B1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4FEF1F0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VARCHAR(20)</w:t>
            </w:r>
          </w:p>
        </w:tc>
        <w:tc>
          <w:tcPr>
            <w:tcW w:w="1440" w:type="dxa"/>
          </w:tcPr>
          <w:p w14:paraId="238743D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DEFAULT 'Active'</w:t>
            </w:r>
          </w:p>
        </w:tc>
        <w:tc>
          <w:tcPr>
            <w:tcW w:w="1440" w:type="dxa"/>
          </w:tcPr>
          <w:p w14:paraId="17433EB8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Current status (Active, Closed, Under_Maintenance)</w:t>
            </w:r>
          </w:p>
        </w:tc>
      </w:tr>
    </w:tbl>
    <w:p w14:paraId="1DBBB6F2" w14:textId="77777777" w:rsidR="00AF1D2C" w:rsidRDefault="00AF1D2C"/>
    <w:p w14:paraId="45662AD2" w14:textId="77777777" w:rsidR="00AF1D2C" w:rsidRDefault="00000000">
      <w:pPr>
        <w:pStyle w:val="Heading1"/>
      </w:pPr>
      <w:r>
        <w:t>Sales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08"/>
        <w:gridCol w:w="793"/>
        <w:gridCol w:w="1104"/>
        <w:gridCol w:w="1697"/>
        <w:gridCol w:w="2325"/>
        <w:gridCol w:w="1393"/>
      </w:tblGrid>
      <w:tr w:rsidR="00AF1D2C" w14:paraId="009AB13C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B858A02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4D0C791E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728F609E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017A7CBF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53105BDD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35A11B22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1BD5FC57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98E0205" w14:textId="77777777" w:rsidR="00AF1D2C" w:rsidRDefault="00000000">
            <w:r>
              <w:t>SaleID</w:t>
            </w:r>
          </w:p>
        </w:tc>
        <w:tc>
          <w:tcPr>
            <w:tcW w:w="1440" w:type="dxa"/>
          </w:tcPr>
          <w:p w14:paraId="67F04EA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090599D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36EB5952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7DCE699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72B4C427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sale</w:t>
            </w:r>
          </w:p>
        </w:tc>
      </w:tr>
      <w:tr w:rsidR="00AF1D2C" w14:paraId="2F578898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B3E45EE" w14:textId="77777777" w:rsidR="00AF1D2C" w:rsidRDefault="00000000">
            <w:r>
              <w:t>Timestamp</w:t>
            </w:r>
          </w:p>
        </w:tc>
        <w:tc>
          <w:tcPr>
            <w:tcW w:w="1440" w:type="dxa"/>
          </w:tcPr>
          <w:p w14:paraId="1F0DC1BC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DCE0FF4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1546E87F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1440" w:type="dxa"/>
          </w:tcPr>
          <w:p w14:paraId="5C52167E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435CF1E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 and time of the sale</w:t>
            </w:r>
          </w:p>
        </w:tc>
      </w:tr>
      <w:tr w:rsidR="00AF1D2C" w14:paraId="19C9F84A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C1FE8C3" w14:textId="77777777" w:rsidR="00AF1D2C" w:rsidRDefault="00000000">
            <w:r>
              <w:t>SaleType</w:t>
            </w:r>
          </w:p>
        </w:tc>
        <w:tc>
          <w:tcPr>
            <w:tcW w:w="1440" w:type="dxa"/>
          </w:tcPr>
          <w:p w14:paraId="7F316DDB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65075C7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77C319A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VARCHAR(50)</w:t>
            </w:r>
          </w:p>
        </w:tc>
        <w:tc>
          <w:tcPr>
            <w:tcW w:w="1440" w:type="dxa"/>
          </w:tcPr>
          <w:p w14:paraId="12BBE4A7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D3F8B2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Type of sale (concession, gift_shop, tickets, photo)</w:t>
            </w:r>
          </w:p>
        </w:tc>
      </w:tr>
      <w:tr w:rsidR="00AF1D2C" w14:paraId="3A4B79C8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446ED4C" w14:textId="77777777" w:rsidR="00AF1D2C" w:rsidRDefault="00000000">
            <w:r>
              <w:t>Amount</w:t>
            </w:r>
          </w:p>
        </w:tc>
        <w:tc>
          <w:tcPr>
            <w:tcW w:w="1440" w:type="dxa"/>
          </w:tcPr>
          <w:p w14:paraId="600A6236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966972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3FC14500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DECIMAL(10,2)</w:t>
            </w:r>
          </w:p>
        </w:tc>
        <w:tc>
          <w:tcPr>
            <w:tcW w:w="1440" w:type="dxa"/>
          </w:tcPr>
          <w:p w14:paraId="7480F3AD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2113C8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Sale amount in dollars</w:t>
            </w:r>
          </w:p>
        </w:tc>
      </w:tr>
      <w:tr w:rsidR="00AF1D2C" w14:paraId="41EEBF20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C8BC1B9" w14:textId="77777777" w:rsidR="00AF1D2C" w:rsidRDefault="00000000">
            <w:r>
              <w:t>LocationID</w:t>
            </w:r>
          </w:p>
        </w:tc>
        <w:tc>
          <w:tcPr>
            <w:tcW w:w="1440" w:type="dxa"/>
          </w:tcPr>
          <w:p w14:paraId="1893CEC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79701914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5C7F1956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12FBE8D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REFERENCES Locations(LocationID)</w:t>
            </w:r>
          </w:p>
        </w:tc>
        <w:tc>
          <w:tcPr>
            <w:tcW w:w="1440" w:type="dxa"/>
          </w:tcPr>
          <w:p w14:paraId="652119F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Foreign key - Links to the location where sale occurred</w:t>
            </w:r>
          </w:p>
        </w:tc>
      </w:tr>
      <w:tr w:rsidR="00AF1D2C" w14:paraId="33A7DC9B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F26FBA6" w14:textId="77777777" w:rsidR="00AF1D2C" w:rsidRDefault="00000000">
            <w:r>
              <w:t>VisitorID</w:t>
            </w:r>
          </w:p>
        </w:tc>
        <w:tc>
          <w:tcPr>
            <w:tcW w:w="1440" w:type="dxa"/>
          </w:tcPr>
          <w:p w14:paraId="1591050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777A5213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2AABAB20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16D0A6CC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REFERENCES Visitors(VisitorID)</w:t>
            </w:r>
          </w:p>
        </w:tc>
        <w:tc>
          <w:tcPr>
            <w:tcW w:w="1440" w:type="dxa"/>
          </w:tcPr>
          <w:p w14:paraId="5D9B8E1D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Foreign key - Links to </w:t>
            </w:r>
            <w:r>
              <w:lastRenderedPageBreak/>
              <w:t>the visitor who made the purchase</w:t>
            </w:r>
          </w:p>
        </w:tc>
      </w:tr>
      <w:tr w:rsidR="00AF1D2C" w14:paraId="1EAA3EED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9C6F9A1" w14:textId="77777777" w:rsidR="00AF1D2C" w:rsidRDefault="00000000">
            <w:r>
              <w:lastRenderedPageBreak/>
              <w:t>VisitorType</w:t>
            </w:r>
          </w:p>
        </w:tc>
        <w:tc>
          <w:tcPr>
            <w:tcW w:w="1440" w:type="dxa"/>
          </w:tcPr>
          <w:p w14:paraId="71636EBA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E9BBC3A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0790AAD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VARCHAR(20)</w:t>
            </w:r>
          </w:p>
        </w:tc>
        <w:tc>
          <w:tcPr>
            <w:tcW w:w="1440" w:type="dxa"/>
          </w:tcPr>
          <w:p w14:paraId="53F7465C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053171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Type of visitor making purchase (adult, child, senior, member)</w:t>
            </w:r>
          </w:p>
        </w:tc>
      </w:tr>
    </w:tbl>
    <w:p w14:paraId="043CD4F4" w14:textId="77777777" w:rsidR="00AF1D2C" w:rsidRDefault="00AF1D2C"/>
    <w:p w14:paraId="2CC259BA" w14:textId="77777777" w:rsidR="00AF1D2C" w:rsidRDefault="00000000">
      <w:pPr>
        <w:pStyle w:val="Heading1"/>
      </w:pPr>
      <w:r>
        <w:t>Events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797"/>
        <w:gridCol w:w="595"/>
        <w:gridCol w:w="1002"/>
        <w:gridCol w:w="1583"/>
        <w:gridCol w:w="2089"/>
        <w:gridCol w:w="1554"/>
      </w:tblGrid>
      <w:tr w:rsidR="00AF1D2C" w14:paraId="3E8516CC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6F8FA2E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08A286BD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5E17B3D6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4E5AF4E7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12722BCB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4106D779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1EE40024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2C861C9" w14:textId="77777777" w:rsidR="00AF1D2C" w:rsidRDefault="00000000">
            <w:r>
              <w:t>EventID</w:t>
            </w:r>
          </w:p>
        </w:tc>
        <w:tc>
          <w:tcPr>
            <w:tcW w:w="1440" w:type="dxa"/>
          </w:tcPr>
          <w:p w14:paraId="2C5C0F0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62BA0D9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16A7FF3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45F7DFD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5154022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event</w:t>
            </w:r>
          </w:p>
        </w:tc>
      </w:tr>
      <w:tr w:rsidR="00AF1D2C" w14:paraId="0FFB148D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BE63AB9" w14:textId="77777777" w:rsidR="00AF1D2C" w:rsidRDefault="00000000">
            <w:r>
              <w:t>Timestamp</w:t>
            </w:r>
          </w:p>
        </w:tc>
        <w:tc>
          <w:tcPr>
            <w:tcW w:w="1440" w:type="dxa"/>
          </w:tcPr>
          <w:p w14:paraId="3A679649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2FD4882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39D382D6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1440" w:type="dxa"/>
          </w:tcPr>
          <w:p w14:paraId="024F1CE5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01425CE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 and time when event occurred</w:t>
            </w:r>
          </w:p>
        </w:tc>
      </w:tr>
      <w:tr w:rsidR="00AF1D2C" w14:paraId="2184EEB4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E501EFE" w14:textId="77777777" w:rsidR="00AF1D2C" w:rsidRDefault="00000000">
            <w:r>
              <w:t>EventType</w:t>
            </w:r>
          </w:p>
        </w:tc>
        <w:tc>
          <w:tcPr>
            <w:tcW w:w="1440" w:type="dxa"/>
          </w:tcPr>
          <w:p w14:paraId="52C1D1D6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09BD73B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259CE021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VARCHAR(50)</w:t>
            </w:r>
          </w:p>
        </w:tc>
        <w:tc>
          <w:tcPr>
            <w:tcW w:w="1440" w:type="dxa"/>
          </w:tcPr>
          <w:p w14:paraId="0E4F28D5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DDE3AD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Type of event (birth, death, feeding, maintenance, special_event)</w:t>
            </w:r>
          </w:p>
        </w:tc>
      </w:tr>
      <w:tr w:rsidR="00AF1D2C" w14:paraId="0790A82E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3C62EA2" w14:textId="77777777" w:rsidR="00AF1D2C" w:rsidRDefault="00000000">
            <w:r>
              <w:t>Description</w:t>
            </w:r>
          </w:p>
        </w:tc>
        <w:tc>
          <w:tcPr>
            <w:tcW w:w="1440" w:type="dxa"/>
          </w:tcPr>
          <w:p w14:paraId="64F7BC04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EF4C404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F1089C5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TEXT</w:t>
            </w:r>
          </w:p>
        </w:tc>
        <w:tc>
          <w:tcPr>
            <w:tcW w:w="1440" w:type="dxa"/>
          </w:tcPr>
          <w:p w14:paraId="18822CE0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5004CD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Detailed description of the event</w:t>
            </w:r>
          </w:p>
        </w:tc>
      </w:tr>
      <w:tr w:rsidR="00AF1D2C" w14:paraId="49172D1F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390988B" w14:textId="77777777" w:rsidR="00AF1D2C" w:rsidRDefault="00000000">
            <w:r>
              <w:t>RelatedAnimalID</w:t>
            </w:r>
          </w:p>
        </w:tc>
        <w:tc>
          <w:tcPr>
            <w:tcW w:w="1440" w:type="dxa"/>
          </w:tcPr>
          <w:p w14:paraId="6D38F04C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3C6791B7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6C4DE7EE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03C7761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REFERENCES Animals(AnimalID)</w:t>
            </w:r>
          </w:p>
        </w:tc>
        <w:tc>
          <w:tcPr>
            <w:tcW w:w="1440" w:type="dxa"/>
          </w:tcPr>
          <w:p w14:paraId="160B4307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Foreign key - Links to related animal if applicable</w:t>
            </w:r>
          </w:p>
        </w:tc>
      </w:tr>
      <w:tr w:rsidR="00AF1D2C" w14:paraId="477FE022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92AE657" w14:textId="77777777" w:rsidR="00AF1D2C" w:rsidRDefault="00000000">
            <w:r>
              <w:t>RelatedHabitatID</w:t>
            </w:r>
          </w:p>
        </w:tc>
        <w:tc>
          <w:tcPr>
            <w:tcW w:w="1440" w:type="dxa"/>
          </w:tcPr>
          <w:p w14:paraId="1DD3568C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4FAC0283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14E94AA3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54E10A08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REFERENCES Habitats(HabitatID)</w:t>
            </w:r>
          </w:p>
        </w:tc>
        <w:tc>
          <w:tcPr>
            <w:tcW w:w="1440" w:type="dxa"/>
          </w:tcPr>
          <w:p w14:paraId="584AC54C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Foreign key - Links to related habitat if applicable</w:t>
            </w:r>
          </w:p>
        </w:tc>
      </w:tr>
    </w:tbl>
    <w:p w14:paraId="0FC644EE" w14:textId="77777777" w:rsidR="00AF1D2C" w:rsidRDefault="00AF1D2C"/>
    <w:p w14:paraId="444F2A5D" w14:textId="77777777" w:rsidR="00AF1D2C" w:rsidRDefault="00000000">
      <w:pPr>
        <w:pStyle w:val="Heading1"/>
      </w:pPr>
      <w:r>
        <w:t>Staff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933"/>
        <w:gridCol w:w="545"/>
        <w:gridCol w:w="964"/>
        <w:gridCol w:w="1676"/>
        <w:gridCol w:w="2052"/>
        <w:gridCol w:w="1450"/>
      </w:tblGrid>
      <w:tr w:rsidR="00AF1D2C" w14:paraId="58EBEB19" w14:textId="77777777" w:rsidTr="00AF1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C190BB3" w14:textId="77777777" w:rsidR="00AF1D2C" w:rsidRDefault="00000000">
            <w:r>
              <w:t>Column Name</w:t>
            </w:r>
          </w:p>
        </w:tc>
        <w:tc>
          <w:tcPr>
            <w:tcW w:w="1440" w:type="dxa"/>
          </w:tcPr>
          <w:p w14:paraId="57E2AAAB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440" w:type="dxa"/>
          </w:tcPr>
          <w:p w14:paraId="2DBA3764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440" w:type="dxa"/>
          </w:tcPr>
          <w:p w14:paraId="5BEBC5ED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1440" w:type="dxa"/>
          </w:tcPr>
          <w:p w14:paraId="7F1503B0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440" w:type="dxa"/>
          </w:tcPr>
          <w:p w14:paraId="643B7B09" w14:textId="77777777" w:rsidR="00AF1D2C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F1D2C" w14:paraId="300A43D8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DA70E52" w14:textId="77777777" w:rsidR="00AF1D2C" w:rsidRDefault="00000000">
            <w:r>
              <w:lastRenderedPageBreak/>
              <w:t>StaffID</w:t>
            </w:r>
          </w:p>
        </w:tc>
        <w:tc>
          <w:tcPr>
            <w:tcW w:w="1440" w:type="dxa"/>
          </w:tcPr>
          <w:p w14:paraId="3CDD63BD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440" w:type="dxa"/>
          </w:tcPr>
          <w:p w14:paraId="14481E8F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2DC8FFB5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13069F98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440" w:type="dxa"/>
          </w:tcPr>
          <w:p w14:paraId="00253FB9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key - Unique identifier for each staff member</w:t>
            </w:r>
          </w:p>
        </w:tc>
      </w:tr>
      <w:tr w:rsidR="00AF1D2C" w14:paraId="577DCC5A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4D992AF" w14:textId="77777777" w:rsidR="00AF1D2C" w:rsidRDefault="00000000">
            <w:r>
              <w:t>Name</w:t>
            </w:r>
          </w:p>
        </w:tc>
        <w:tc>
          <w:tcPr>
            <w:tcW w:w="1440" w:type="dxa"/>
          </w:tcPr>
          <w:p w14:paraId="79DD03EF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EECE92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1B9446D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VARCHAR(100)</w:t>
            </w:r>
          </w:p>
        </w:tc>
        <w:tc>
          <w:tcPr>
            <w:tcW w:w="1440" w:type="dxa"/>
          </w:tcPr>
          <w:p w14:paraId="4B82D979" w14:textId="77777777" w:rsidR="00AF1D2C" w:rsidRDefault="00AF1D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5DDC28F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Name of the staff member</w:t>
            </w:r>
          </w:p>
        </w:tc>
      </w:tr>
      <w:tr w:rsidR="00AF1D2C" w14:paraId="6CB0A722" w14:textId="77777777" w:rsidTr="00AF1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01581D3" w14:textId="77777777" w:rsidR="00AF1D2C" w:rsidRDefault="00000000">
            <w:r>
              <w:t>Role</w:t>
            </w:r>
          </w:p>
        </w:tc>
        <w:tc>
          <w:tcPr>
            <w:tcW w:w="1440" w:type="dxa"/>
          </w:tcPr>
          <w:p w14:paraId="24222910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D8E0123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440" w:type="dxa"/>
          </w:tcPr>
          <w:p w14:paraId="5BCE69A4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VARCHAR(50)</w:t>
            </w:r>
          </w:p>
        </w:tc>
        <w:tc>
          <w:tcPr>
            <w:tcW w:w="1440" w:type="dxa"/>
          </w:tcPr>
          <w:p w14:paraId="18B78ED3" w14:textId="77777777" w:rsidR="00AF1D2C" w:rsidRDefault="00AF1D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4EEEAC0" w14:textId="77777777" w:rsidR="00AF1D2C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Role of staff member (keeper, vet, maintenance, food_service)</w:t>
            </w:r>
          </w:p>
        </w:tc>
      </w:tr>
      <w:tr w:rsidR="00AF1D2C" w14:paraId="79F1643F" w14:textId="77777777" w:rsidTr="00AF1D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008A5F5" w14:textId="77777777" w:rsidR="00AF1D2C" w:rsidRDefault="00000000">
            <w:r>
              <w:t>HabitatAssignment</w:t>
            </w:r>
          </w:p>
        </w:tc>
        <w:tc>
          <w:tcPr>
            <w:tcW w:w="1440" w:type="dxa"/>
          </w:tcPr>
          <w:p w14:paraId="76D38357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FK</w:t>
            </w:r>
          </w:p>
        </w:tc>
        <w:tc>
          <w:tcPr>
            <w:tcW w:w="1440" w:type="dxa"/>
          </w:tcPr>
          <w:p w14:paraId="2B628A8E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440" w:type="dxa"/>
          </w:tcPr>
          <w:p w14:paraId="7E6A3D6D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4CC3889D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REFERENCES Habitats(HabitatID)</w:t>
            </w:r>
          </w:p>
        </w:tc>
        <w:tc>
          <w:tcPr>
            <w:tcW w:w="1440" w:type="dxa"/>
          </w:tcPr>
          <w:p w14:paraId="045CDF5B" w14:textId="77777777" w:rsidR="00AF1D2C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Foreign key - Links to assigned habitat if applicable</w:t>
            </w:r>
          </w:p>
        </w:tc>
      </w:tr>
    </w:tbl>
    <w:p w14:paraId="086686F4" w14:textId="06F643ED" w:rsidR="00AF1D2C" w:rsidRDefault="00AF1D2C" w:rsidP="007A73D7"/>
    <w:p w14:paraId="10748C3D" w14:textId="4D829C9A" w:rsidR="008D3CF3" w:rsidRDefault="008D3CF3" w:rsidP="008D3CF3">
      <w:pPr>
        <w:pStyle w:val="Heading1"/>
      </w:pPr>
      <w:r>
        <w:t>SimulatedSessions</w:t>
      </w:r>
      <w:r>
        <w:t xml:space="preserve"> Table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479"/>
        <w:gridCol w:w="735"/>
        <w:gridCol w:w="1074"/>
        <w:gridCol w:w="1782"/>
        <w:gridCol w:w="2077"/>
        <w:gridCol w:w="1473"/>
      </w:tblGrid>
      <w:tr w:rsidR="008D3CF3" w14:paraId="20C4D4B2" w14:textId="77777777" w:rsidTr="008D3C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9" w:type="dxa"/>
          </w:tcPr>
          <w:p w14:paraId="6234BC1A" w14:textId="77777777" w:rsidR="008D3CF3" w:rsidRDefault="008D3CF3" w:rsidP="002A0B7D">
            <w:r>
              <w:t>Column Name</w:t>
            </w:r>
          </w:p>
        </w:tc>
        <w:tc>
          <w:tcPr>
            <w:tcW w:w="805" w:type="dxa"/>
          </w:tcPr>
          <w:p w14:paraId="1C211746" w14:textId="77777777" w:rsidR="008D3CF3" w:rsidRDefault="008D3CF3" w:rsidP="002A0B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</w:t>
            </w:r>
          </w:p>
        </w:tc>
        <w:tc>
          <w:tcPr>
            <w:tcW w:w="1110" w:type="dxa"/>
          </w:tcPr>
          <w:p w14:paraId="3C86AC80" w14:textId="77777777" w:rsidR="008D3CF3" w:rsidRDefault="008D3CF3" w:rsidP="002A0B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Nullable</w:t>
            </w:r>
          </w:p>
        </w:tc>
        <w:tc>
          <w:tcPr>
            <w:tcW w:w="1583" w:type="dxa"/>
          </w:tcPr>
          <w:p w14:paraId="15947CB3" w14:textId="77777777" w:rsidR="008D3CF3" w:rsidRDefault="008D3CF3" w:rsidP="002A0B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Type</w:t>
            </w:r>
          </w:p>
        </w:tc>
        <w:tc>
          <w:tcPr>
            <w:tcW w:w="2089" w:type="dxa"/>
          </w:tcPr>
          <w:p w14:paraId="7C809C77" w14:textId="77777777" w:rsidR="008D3CF3" w:rsidRDefault="008D3CF3" w:rsidP="002A0B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  <w:tc>
          <w:tcPr>
            <w:tcW w:w="1554" w:type="dxa"/>
          </w:tcPr>
          <w:p w14:paraId="6CFF7F55" w14:textId="77777777" w:rsidR="008D3CF3" w:rsidRDefault="008D3CF3" w:rsidP="002A0B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8D3CF3" w14:paraId="1C831E20" w14:textId="77777777" w:rsidTr="008D3C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9" w:type="dxa"/>
          </w:tcPr>
          <w:p w14:paraId="3A206B09" w14:textId="1C0EA5A5" w:rsidR="008D3CF3" w:rsidRDefault="008D3CF3" w:rsidP="002A0B7D">
            <w:r>
              <w:t>Session</w:t>
            </w:r>
            <w:r>
              <w:t>ID</w:t>
            </w:r>
          </w:p>
        </w:tc>
        <w:tc>
          <w:tcPr>
            <w:tcW w:w="805" w:type="dxa"/>
          </w:tcPr>
          <w:p w14:paraId="08B6FEDB" w14:textId="77777777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PK</w:t>
            </w:r>
          </w:p>
        </w:tc>
        <w:tc>
          <w:tcPr>
            <w:tcW w:w="1110" w:type="dxa"/>
          </w:tcPr>
          <w:p w14:paraId="6F5BCF14" w14:textId="77777777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583" w:type="dxa"/>
          </w:tcPr>
          <w:p w14:paraId="302422F6" w14:textId="77777777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2089" w:type="dxa"/>
          </w:tcPr>
          <w:p w14:paraId="755DF208" w14:textId="77777777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AUTO_INCREMENT</w:t>
            </w:r>
          </w:p>
        </w:tc>
        <w:tc>
          <w:tcPr>
            <w:tcW w:w="1554" w:type="dxa"/>
          </w:tcPr>
          <w:p w14:paraId="301B25BA" w14:textId="6AD9FEC1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Primary key - Unique identifier for each </w:t>
            </w:r>
            <w:r>
              <w:t>Session</w:t>
            </w:r>
          </w:p>
        </w:tc>
      </w:tr>
      <w:tr w:rsidR="008D3CF3" w14:paraId="20DF1F00" w14:textId="77777777" w:rsidTr="008D3C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9" w:type="dxa"/>
          </w:tcPr>
          <w:p w14:paraId="6D276506" w14:textId="09181DE7" w:rsidR="008D3CF3" w:rsidRDefault="008D3CF3" w:rsidP="002A0B7D">
            <w:r>
              <w:t>StartDate</w:t>
            </w:r>
          </w:p>
        </w:tc>
        <w:tc>
          <w:tcPr>
            <w:tcW w:w="805" w:type="dxa"/>
          </w:tcPr>
          <w:p w14:paraId="1B5B8840" w14:textId="77777777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10" w:type="dxa"/>
          </w:tcPr>
          <w:p w14:paraId="2186B679" w14:textId="77777777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583" w:type="dxa"/>
          </w:tcPr>
          <w:p w14:paraId="481314C7" w14:textId="77777777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2089" w:type="dxa"/>
          </w:tcPr>
          <w:p w14:paraId="1F10E173" w14:textId="77777777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4" w:type="dxa"/>
          </w:tcPr>
          <w:p w14:paraId="65A5B35F" w14:textId="7C141C53" w:rsidR="008D3CF3" w:rsidRDefault="0038015B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Start Date of session</w:t>
            </w:r>
          </w:p>
        </w:tc>
      </w:tr>
      <w:tr w:rsidR="008D3CF3" w14:paraId="65844264" w14:textId="77777777" w:rsidTr="008D3C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9" w:type="dxa"/>
          </w:tcPr>
          <w:p w14:paraId="2AB51486" w14:textId="7A75E69A" w:rsidR="008D3CF3" w:rsidRDefault="008D3CF3" w:rsidP="002A0B7D">
            <w:r>
              <w:t>EndDate</w:t>
            </w:r>
          </w:p>
        </w:tc>
        <w:tc>
          <w:tcPr>
            <w:tcW w:w="805" w:type="dxa"/>
          </w:tcPr>
          <w:p w14:paraId="7FE12421" w14:textId="77777777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0" w:type="dxa"/>
          </w:tcPr>
          <w:p w14:paraId="7B3402D1" w14:textId="3BB79DD6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583" w:type="dxa"/>
          </w:tcPr>
          <w:p w14:paraId="155CFD72" w14:textId="234D74E4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2089" w:type="dxa"/>
          </w:tcPr>
          <w:p w14:paraId="2B73B916" w14:textId="77777777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4" w:type="dxa"/>
          </w:tcPr>
          <w:p w14:paraId="11903D16" w14:textId="12638B63" w:rsidR="008D3CF3" w:rsidRDefault="0038015B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End Date of session</w:t>
            </w:r>
          </w:p>
        </w:tc>
      </w:tr>
      <w:tr w:rsidR="008D3CF3" w14:paraId="5F2D7AD4" w14:textId="77777777" w:rsidTr="008D3C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9" w:type="dxa"/>
          </w:tcPr>
          <w:p w14:paraId="1DF3E885" w14:textId="3F0B6829" w:rsidR="008D3CF3" w:rsidRDefault="008D3CF3" w:rsidP="002A0B7D">
            <w:r>
              <w:t>TotalDays</w:t>
            </w:r>
          </w:p>
        </w:tc>
        <w:tc>
          <w:tcPr>
            <w:tcW w:w="805" w:type="dxa"/>
          </w:tcPr>
          <w:p w14:paraId="312C0943" w14:textId="77777777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10" w:type="dxa"/>
          </w:tcPr>
          <w:p w14:paraId="016C2C1B" w14:textId="77777777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583" w:type="dxa"/>
          </w:tcPr>
          <w:p w14:paraId="2DE4B657" w14:textId="55699C0F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2089" w:type="dxa"/>
          </w:tcPr>
          <w:p w14:paraId="3A33F9BB" w14:textId="77777777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4" w:type="dxa"/>
          </w:tcPr>
          <w:p w14:paraId="77003CE8" w14:textId="69D07B01" w:rsidR="008D3CF3" w:rsidRDefault="0038015B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Total days of session</w:t>
            </w:r>
          </w:p>
        </w:tc>
      </w:tr>
      <w:tr w:rsidR="008D3CF3" w14:paraId="1C48940E" w14:textId="77777777" w:rsidTr="008D3C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9" w:type="dxa"/>
          </w:tcPr>
          <w:p w14:paraId="6ECDFC3E" w14:textId="4ACF0D54" w:rsidR="008D3CF3" w:rsidRDefault="008D3CF3" w:rsidP="002A0B7D">
            <w:r>
              <w:t>TotalVisitors</w:t>
            </w:r>
          </w:p>
        </w:tc>
        <w:tc>
          <w:tcPr>
            <w:tcW w:w="805" w:type="dxa"/>
          </w:tcPr>
          <w:p w14:paraId="6F52BF92" w14:textId="13BB252A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0" w:type="dxa"/>
          </w:tcPr>
          <w:p w14:paraId="548C375A" w14:textId="1F4B31FA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583" w:type="dxa"/>
          </w:tcPr>
          <w:p w14:paraId="22346684" w14:textId="77777777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2089" w:type="dxa"/>
          </w:tcPr>
          <w:p w14:paraId="4F4DA23B" w14:textId="631B6E7F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4" w:type="dxa"/>
          </w:tcPr>
          <w:p w14:paraId="705587D3" w14:textId="49149CDD" w:rsidR="008D3CF3" w:rsidRDefault="0038015B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Total visitors of session</w:t>
            </w:r>
          </w:p>
        </w:tc>
      </w:tr>
      <w:tr w:rsidR="008D3CF3" w14:paraId="45FF20BF" w14:textId="77777777" w:rsidTr="008D3C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9" w:type="dxa"/>
          </w:tcPr>
          <w:p w14:paraId="27648DDE" w14:textId="4047FC95" w:rsidR="008D3CF3" w:rsidRDefault="008D3CF3" w:rsidP="002A0B7D">
            <w:r>
              <w:t>TotalRevenue</w:t>
            </w:r>
          </w:p>
        </w:tc>
        <w:tc>
          <w:tcPr>
            <w:tcW w:w="805" w:type="dxa"/>
          </w:tcPr>
          <w:p w14:paraId="57A33AA4" w14:textId="04946187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10" w:type="dxa"/>
          </w:tcPr>
          <w:p w14:paraId="2C0D79E0" w14:textId="550835D4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583" w:type="dxa"/>
          </w:tcPr>
          <w:p w14:paraId="1C09471E" w14:textId="77777777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2089" w:type="dxa"/>
          </w:tcPr>
          <w:p w14:paraId="2AF9FAFA" w14:textId="2E6AE218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4" w:type="dxa"/>
          </w:tcPr>
          <w:p w14:paraId="531E21AF" w14:textId="29E7025B" w:rsidR="008D3CF3" w:rsidRDefault="0038015B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Total Revenue of session</w:t>
            </w:r>
          </w:p>
        </w:tc>
      </w:tr>
      <w:tr w:rsidR="008D3CF3" w14:paraId="775ACE30" w14:textId="77777777" w:rsidTr="008D3C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9" w:type="dxa"/>
          </w:tcPr>
          <w:p w14:paraId="075FC449" w14:textId="50E48254" w:rsidR="008D3CF3" w:rsidRDefault="008D3CF3" w:rsidP="002A0B7D">
            <w:r>
              <w:t>Notes</w:t>
            </w:r>
          </w:p>
        </w:tc>
        <w:tc>
          <w:tcPr>
            <w:tcW w:w="805" w:type="dxa"/>
          </w:tcPr>
          <w:p w14:paraId="7FF9EC26" w14:textId="77777777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0" w:type="dxa"/>
          </w:tcPr>
          <w:p w14:paraId="31E56085" w14:textId="35C597CF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583" w:type="dxa"/>
          </w:tcPr>
          <w:p w14:paraId="47B4ABC0" w14:textId="2FEAF08F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VARCHAR(MAX)</w:t>
            </w:r>
          </w:p>
        </w:tc>
        <w:tc>
          <w:tcPr>
            <w:tcW w:w="2089" w:type="dxa"/>
          </w:tcPr>
          <w:p w14:paraId="792DD1FE" w14:textId="77777777" w:rsidR="008D3CF3" w:rsidRDefault="008D3CF3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4" w:type="dxa"/>
          </w:tcPr>
          <w:p w14:paraId="6DDDF708" w14:textId="7D307110" w:rsidR="008D3CF3" w:rsidRDefault="0038015B" w:rsidP="002A0B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Notes of the day if applicable</w:t>
            </w:r>
          </w:p>
        </w:tc>
      </w:tr>
      <w:tr w:rsidR="008D3CF3" w14:paraId="48090247" w14:textId="77777777" w:rsidTr="008D3C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9" w:type="dxa"/>
          </w:tcPr>
          <w:p w14:paraId="1FE689E5" w14:textId="1F808906" w:rsidR="008D3CF3" w:rsidRDefault="008D3CF3" w:rsidP="002A0B7D">
            <w:r>
              <w:t>CreatedAt</w:t>
            </w:r>
          </w:p>
        </w:tc>
        <w:tc>
          <w:tcPr>
            <w:tcW w:w="805" w:type="dxa"/>
          </w:tcPr>
          <w:p w14:paraId="6A44E670" w14:textId="77777777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10" w:type="dxa"/>
          </w:tcPr>
          <w:p w14:paraId="70494521" w14:textId="54D20B09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583" w:type="dxa"/>
          </w:tcPr>
          <w:p w14:paraId="45EDF926" w14:textId="3B6494A4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2089" w:type="dxa"/>
          </w:tcPr>
          <w:p w14:paraId="557C11E0" w14:textId="77777777" w:rsidR="008D3CF3" w:rsidRDefault="008D3CF3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4" w:type="dxa"/>
          </w:tcPr>
          <w:p w14:paraId="13C6ADDF" w14:textId="1B9BB0F1" w:rsidR="008D3CF3" w:rsidRDefault="0038015B" w:rsidP="002A0B7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Real world creation date of session</w:t>
            </w:r>
          </w:p>
        </w:tc>
      </w:tr>
    </w:tbl>
    <w:p w14:paraId="6962DAE6" w14:textId="77777777" w:rsidR="008D3CF3" w:rsidRDefault="008D3CF3" w:rsidP="007A73D7"/>
    <w:sectPr w:rsidR="008D3CF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31624070">
    <w:abstractNumId w:val="8"/>
  </w:num>
  <w:num w:numId="2" w16cid:durableId="580065105">
    <w:abstractNumId w:val="6"/>
  </w:num>
  <w:num w:numId="3" w16cid:durableId="272247053">
    <w:abstractNumId w:val="5"/>
  </w:num>
  <w:num w:numId="4" w16cid:durableId="2115175937">
    <w:abstractNumId w:val="4"/>
  </w:num>
  <w:num w:numId="5" w16cid:durableId="953287357">
    <w:abstractNumId w:val="7"/>
  </w:num>
  <w:num w:numId="6" w16cid:durableId="1492864932">
    <w:abstractNumId w:val="3"/>
  </w:num>
  <w:num w:numId="7" w16cid:durableId="745230533">
    <w:abstractNumId w:val="2"/>
  </w:num>
  <w:num w:numId="8" w16cid:durableId="229777314">
    <w:abstractNumId w:val="1"/>
  </w:num>
  <w:num w:numId="9" w16cid:durableId="1338771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1E1"/>
    <w:rsid w:val="0015074B"/>
    <w:rsid w:val="0029639D"/>
    <w:rsid w:val="00326F90"/>
    <w:rsid w:val="0038015B"/>
    <w:rsid w:val="003F1B34"/>
    <w:rsid w:val="007A0457"/>
    <w:rsid w:val="007A73D7"/>
    <w:rsid w:val="008D3CF3"/>
    <w:rsid w:val="008E2E63"/>
    <w:rsid w:val="00A82FE0"/>
    <w:rsid w:val="00AA1D8D"/>
    <w:rsid w:val="00AF1D2C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3DFC08"/>
  <w14:defaultImageDpi w14:val="300"/>
  <w15:docId w15:val="{6C8C223B-CEDC-49F6-B4A1-2D6068F2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CF3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1447</Words>
  <Characters>8382</Characters>
  <Application>Microsoft Office Word</Application>
  <DocSecurity>0</DocSecurity>
  <Lines>1397</Lines>
  <Paragraphs>702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Hesham Rashid</cp:lastModifiedBy>
  <cp:revision>7</cp:revision>
  <dcterms:created xsi:type="dcterms:W3CDTF">2025-11-06T13:27:00Z</dcterms:created>
  <dcterms:modified xsi:type="dcterms:W3CDTF">2025-11-13T19:22:00Z</dcterms:modified>
  <cp:category/>
</cp:coreProperties>
</file>